
<file path=[Content_Types].xml><?xml version="1.0" encoding="utf-8"?>
<Types xmlns="http://schemas.openxmlformats.org/package/2006/content-types">
  <Default Extension="bin" ContentType="application/vnd.ms-office.activeX"/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activeX/activeX6.xml" ContentType="application/vnd.ms-office.activeX+xml"/>
  <Override PartName="/word/activeX/activeX7.xml" ContentType="application/vnd.ms-office.activeX+xml"/>
  <Override PartName="/word/activeX/activeX8.xml" ContentType="application/vnd.ms-office.activeX+xml"/>
  <Override PartName="/word/activeX/activeX9.xml" ContentType="application/vnd.ms-office.activeX+xml"/>
  <Override PartName="/word/activeX/activeX10.xml" ContentType="application/vnd.ms-office.activeX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D63A3" w:rsidRPr="00FD63A3" w:rsidRDefault="00B34C75" w:rsidP="00B1667C">
      <w:pPr>
        <w:pStyle w:val="1izenburua"/>
        <w:spacing w:line="360" w:lineRule="auto"/>
        <w:rPr>
          <w:rFonts w:ascii="Arial" w:hAnsi="Arial" w:cs="Arial"/>
        </w:rPr>
      </w:pPr>
      <w:r w:rsidRPr="00B34C75">
        <w:rPr>
          <w:rFonts w:ascii="Arial" w:hAnsi="Arial" w:cs="Arial"/>
        </w:rPr>
        <w:t xml:space="preserve">A4988 / DRV8825 </w:t>
      </w:r>
      <w:proofErr w:type="spellStart"/>
      <w:r w:rsidRPr="00B34C75">
        <w:rPr>
          <w:rFonts w:ascii="Arial" w:hAnsi="Arial" w:cs="Arial"/>
        </w:rPr>
        <w:t>Vref</w:t>
      </w:r>
      <w:proofErr w:type="spellEnd"/>
      <w:r w:rsidRPr="00B34C75">
        <w:rPr>
          <w:rFonts w:ascii="Arial" w:hAnsi="Arial" w:cs="Arial"/>
        </w:rPr>
        <w:t xml:space="preserve"> </w:t>
      </w:r>
      <w:proofErr w:type="spellStart"/>
      <w:r w:rsidRPr="00B34C75">
        <w:rPr>
          <w:rFonts w:ascii="Arial" w:hAnsi="Arial" w:cs="Arial"/>
        </w:rPr>
        <w:t>Kalkulu-Fitxa</w:t>
      </w:r>
      <w:proofErr w:type="spellEnd"/>
    </w:p>
    <w:p w:rsidR="00FD63A3" w:rsidRPr="00FD63A3" w:rsidRDefault="00FD63A3" w:rsidP="00B1667C">
      <w:pPr>
        <w:spacing w:line="360" w:lineRule="auto"/>
      </w:pPr>
    </w:p>
    <w:p w:rsidR="00B34C75" w:rsidRPr="00B34C75" w:rsidRDefault="00B34C75" w:rsidP="00B1667C">
      <w:pPr>
        <w:pStyle w:val="3izenburua"/>
        <w:numPr>
          <w:ilvl w:val="0"/>
          <w:numId w:val="13"/>
        </w:numPr>
        <w:spacing w:line="360" w:lineRule="auto"/>
        <w:rPr>
          <w:rFonts w:ascii="Arial" w:hAnsi="Arial" w:cs="Arial"/>
          <w:sz w:val="24"/>
          <w:szCs w:val="24"/>
        </w:rPr>
      </w:pPr>
      <w:proofErr w:type="spellStart"/>
      <w:r w:rsidRPr="00B34C75">
        <w:rPr>
          <w:rFonts w:ascii="Arial" w:hAnsi="Arial" w:cs="Arial"/>
          <w:sz w:val="24"/>
          <w:szCs w:val="24"/>
        </w:rPr>
        <w:t>Motorraren</w:t>
      </w:r>
      <w:proofErr w:type="spellEnd"/>
      <w:r w:rsidRPr="00B34C75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34C75">
        <w:rPr>
          <w:rFonts w:ascii="Arial" w:hAnsi="Arial" w:cs="Arial"/>
          <w:sz w:val="24"/>
          <w:szCs w:val="24"/>
        </w:rPr>
        <w:t>korrontea</w:t>
      </w:r>
      <w:proofErr w:type="spellEnd"/>
      <w:r w:rsidRPr="00B34C75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34C75">
        <w:rPr>
          <w:rFonts w:ascii="Arial" w:hAnsi="Arial" w:cs="Arial"/>
          <w:sz w:val="24"/>
          <w:szCs w:val="24"/>
        </w:rPr>
        <w:t>jakin</w:t>
      </w:r>
      <w:proofErr w:type="spellEnd"/>
    </w:p>
    <w:p w:rsidR="00B34C75" w:rsidRPr="00B34C75" w:rsidRDefault="00B34C75" w:rsidP="00B1667C">
      <w:pPr>
        <w:pStyle w:val="Normalaweb"/>
        <w:numPr>
          <w:ilvl w:val="0"/>
          <w:numId w:val="7"/>
        </w:numPr>
        <w:spacing w:line="360" w:lineRule="auto"/>
        <w:rPr>
          <w:rFonts w:ascii="Arial" w:hAnsi="Arial" w:cs="Arial"/>
        </w:rPr>
      </w:pPr>
      <w:r w:rsidRPr="00B34C75">
        <w:rPr>
          <w:rFonts w:ascii="Arial" w:hAnsi="Arial" w:cs="Arial"/>
        </w:rPr>
        <w:object w:dxaOrig="225" w:dyaOrig="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6" type="#_x0000_t75" style="width:18pt;height:15.6pt" o:ole="">
            <v:imagedata r:id="rId12" o:title=""/>
          </v:shape>
          <w:control r:id="rId13" w:name="DefaultOcxName" w:shapeid="_x0000_i1046"/>
        </w:object>
      </w:r>
      <w:r w:rsidRPr="00B34C75">
        <w:rPr>
          <w:rFonts w:ascii="Arial" w:hAnsi="Arial" w:cs="Arial"/>
        </w:rPr>
        <w:t xml:space="preserve">Motor fabrikatzaileak emandako </w:t>
      </w:r>
      <w:r w:rsidRPr="00B34C75">
        <w:rPr>
          <w:rFonts w:ascii="Arial" w:hAnsi="Arial" w:cs="Arial"/>
          <w:b/>
          <w:bCs/>
        </w:rPr>
        <w:t>korronte maximoa (</w:t>
      </w:r>
      <w:proofErr w:type="spellStart"/>
      <w:r w:rsidRPr="00B34C75">
        <w:rPr>
          <w:rFonts w:ascii="Arial" w:hAnsi="Arial" w:cs="Arial"/>
          <w:b/>
          <w:bCs/>
        </w:rPr>
        <w:t>I_motor</w:t>
      </w:r>
      <w:proofErr w:type="spellEnd"/>
      <w:r w:rsidRPr="00B34C75">
        <w:rPr>
          <w:rFonts w:ascii="Arial" w:hAnsi="Arial" w:cs="Arial"/>
          <w:b/>
          <w:bCs/>
        </w:rPr>
        <w:t>)</w:t>
      </w:r>
      <w:r w:rsidRPr="00B34C75">
        <w:rPr>
          <w:rFonts w:ascii="Arial" w:hAnsi="Arial" w:cs="Arial"/>
        </w:rPr>
        <w:t xml:space="preserve"> kontsultatu.</w:t>
      </w:r>
    </w:p>
    <w:p w:rsidR="00B34C75" w:rsidRPr="00B34C75" w:rsidRDefault="00B34C75" w:rsidP="00B1667C">
      <w:pPr>
        <w:pStyle w:val="Normalaweb"/>
        <w:numPr>
          <w:ilvl w:val="0"/>
          <w:numId w:val="7"/>
        </w:numPr>
        <w:spacing w:line="360" w:lineRule="auto"/>
        <w:rPr>
          <w:rFonts w:ascii="Arial" w:hAnsi="Arial" w:cs="Arial"/>
        </w:rPr>
      </w:pPr>
      <w:r w:rsidRPr="00B34C75">
        <w:rPr>
          <w:rFonts w:ascii="Arial" w:hAnsi="Arial" w:cs="Arial"/>
        </w:rPr>
        <w:object w:dxaOrig="225" w:dyaOrig="225">
          <v:shape id="_x0000_i1049" type="#_x0000_t75" style="width:18pt;height:15.6pt" o:ole="">
            <v:imagedata r:id="rId12" o:title=""/>
          </v:shape>
          <w:control r:id="rId14" w:name="DefaultOcxName1" w:shapeid="_x0000_i1049"/>
        </w:object>
      </w:r>
      <w:proofErr w:type="spellStart"/>
      <w:r w:rsidRPr="00B34C75">
        <w:rPr>
          <w:rFonts w:ascii="Arial" w:hAnsi="Arial" w:cs="Arial"/>
        </w:rPr>
        <w:t>I_motor</w:t>
      </w:r>
      <w:proofErr w:type="spellEnd"/>
      <w:r w:rsidRPr="00B34C75">
        <w:rPr>
          <w:rFonts w:ascii="Arial" w:hAnsi="Arial" w:cs="Arial"/>
        </w:rPr>
        <w:t xml:space="preserve"> normalean </w:t>
      </w:r>
      <w:r w:rsidRPr="00B34C75">
        <w:rPr>
          <w:rFonts w:ascii="Arial" w:hAnsi="Arial" w:cs="Arial"/>
          <w:b/>
          <w:bCs/>
        </w:rPr>
        <w:t>faseko korrontea</w:t>
      </w:r>
      <w:r w:rsidRPr="00B34C75">
        <w:rPr>
          <w:rFonts w:ascii="Arial" w:hAnsi="Arial" w:cs="Arial"/>
        </w:rPr>
        <w:t xml:space="preserve"> da (ez motorraren guztizkoa).</w:t>
      </w:r>
      <w:r>
        <w:rPr>
          <w:rFonts w:ascii="Arial" w:hAnsi="Arial" w:cs="Arial"/>
        </w:rPr>
        <w:t xml:space="preserve"> (</w:t>
      </w:r>
      <w:r w:rsidRPr="00B34C75">
        <w:rPr>
          <w:rFonts w:ascii="Arial" w:hAnsi="Arial" w:cs="Arial"/>
          <w:b/>
          <w:bCs/>
        </w:rPr>
        <w:t>Adib.</w:t>
      </w:r>
      <w:r w:rsidRPr="00B34C75">
        <w:rPr>
          <w:rFonts w:ascii="Arial" w:hAnsi="Arial" w:cs="Arial"/>
        </w:rPr>
        <w:t xml:space="preserve"> Nema17 motor bat = 1.2A/fase</w:t>
      </w:r>
      <w:r>
        <w:rPr>
          <w:rFonts w:ascii="Arial" w:hAnsi="Arial" w:cs="Arial"/>
        </w:rPr>
        <w:t>)</w:t>
      </w:r>
    </w:p>
    <w:p w:rsidR="00B34C75" w:rsidRPr="00B1667C" w:rsidRDefault="00B34C75" w:rsidP="00B1667C">
      <w:pPr>
        <w:pStyle w:val="3izenburua"/>
        <w:numPr>
          <w:ilvl w:val="0"/>
          <w:numId w:val="13"/>
        </w:numPr>
        <w:spacing w:line="360" w:lineRule="auto"/>
        <w:rPr>
          <w:rFonts w:ascii="Arial" w:hAnsi="Arial" w:cs="Arial"/>
          <w:sz w:val="24"/>
          <w:szCs w:val="24"/>
        </w:rPr>
      </w:pPr>
      <w:proofErr w:type="spellStart"/>
      <w:r w:rsidRPr="00B1667C">
        <w:rPr>
          <w:rFonts w:ascii="Arial" w:hAnsi="Arial" w:cs="Arial"/>
          <w:sz w:val="24"/>
          <w:szCs w:val="24"/>
        </w:rPr>
        <w:t>Vref</w:t>
      </w:r>
      <w:proofErr w:type="spellEnd"/>
      <w:r w:rsidRPr="00B1667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1667C">
        <w:rPr>
          <w:rFonts w:ascii="Arial" w:hAnsi="Arial" w:cs="Arial"/>
          <w:sz w:val="24"/>
          <w:szCs w:val="24"/>
        </w:rPr>
        <w:t>kalkulua</w:t>
      </w:r>
      <w:proofErr w:type="spellEnd"/>
      <w:r w:rsidRPr="00B1667C">
        <w:rPr>
          <w:rFonts w:ascii="Arial" w:hAnsi="Arial" w:cs="Arial"/>
          <w:sz w:val="24"/>
          <w:szCs w:val="24"/>
        </w:rPr>
        <w:t xml:space="preserve"> (</w:t>
      </w:r>
      <w:proofErr w:type="spellStart"/>
      <w:r w:rsidRPr="00B1667C">
        <w:rPr>
          <w:rFonts w:ascii="Arial" w:hAnsi="Arial" w:cs="Arial"/>
          <w:sz w:val="24"/>
          <w:szCs w:val="24"/>
        </w:rPr>
        <w:t>eragilearen</w:t>
      </w:r>
      <w:proofErr w:type="spellEnd"/>
      <w:r w:rsidRPr="00B1667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1667C">
        <w:rPr>
          <w:rFonts w:ascii="Arial" w:hAnsi="Arial" w:cs="Arial"/>
          <w:sz w:val="24"/>
          <w:szCs w:val="24"/>
        </w:rPr>
        <w:t>arabera</w:t>
      </w:r>
      <w:proofErr w:type="spellEnd"/>
      <w:r w:rsidRPr="00B1667C">
        <w:rPr>
          <w:rFonts w:ascii="Arial" w:hAnsi="Arial" w:cs="Arial"/>
          <w:sz w:val="24"/>
          <w:szCs w:val="24"/>
        </w:rPr>
        <w:t>)</w:t>
      </w:r>
    </w:p>
    <w:p w:rsidR="00B34C75" w:rsidRDefault="00B34C75" w:rsidP="00B1667C">
      <w:pPr>
        <w:pStyle w:val="3izenburua"/>
        <w:numPr>
          <w:ilvl w:val="1"/>
          <w:numId w:val="13"/>
        </w:numPr>
        <w:spacing w:line="360" w:lineRule="auto"/>
        <w:rPr>
          <w:rFonts w:ascii="Arial" w:hAnsi="Arial" w:cs="Arial"/>
          <w:sz w:val="24"/>
          <w:szCs w:val="24"/>
        </w:rPr>
      </w:pPr>
      <w:r w:rsidRPr="00B1667C">
        <w:rPr>
          <w:rFonts w:ascii="Arial" w:hAnsi="Arial" w:cs="Arial"/>
          <w:sz w:val="24"/>
          <w:szCs w:val="24"/>
        </w:rPr>
        <w:t>A4988 (</w:t>
      </w:r>
      <w:proofErr w:type="spellStart"/>
      <w:r w:rsidRPr="00B1667C">
        <w:rPr>
          <w:rFonts w:ascii="Arial" w:hAnsi="Arial" w:cs="Arial"/>
          <w:sz w:val="24"/>
          <w:szCs w:val="24"/>
        </w:rPr>
        <w:t>potentziometrora</w:t>
      </w:r>
      <w:proofErr w:type="spellEnd"/>
      <w:r w:rsidRPr="00B1667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1667C">
        <w:rPr>
          <w:rFonts w:ascii="Arial" w:hAnsi="Arial" w:cs="Arial"/>
          <w:sz w:val="24"/>
          <w:szCs w:val="24"/>
        </w:rPr>
        <w:t>neurtuta</w:t>
      </w:r>
      <w:proofErr w:type="spellEnd"/>
      <w:r w:rsidRPr="00B1667C">
        <w:rPr>
          <w:rFonts w:ascii="Arial" w:hAnsi="Arial" w:cs="Arial"/>
          <w:sz w:val="24"/>
          <w:szCs w:val="24"/>
        </w:rPr>
        <w:t>)</w:t>
      </w:r>
    </w:p>
    <w:p w:rsidR="00B1667C" w:rsidRDefault="00B34C75" w:rsidP="00B1667C">
      <w:pPr>
        <w:pStyle w:val="Normalaweb"/>
        <w:numPr>
          <w:ilvl w:val="0"/>
          <w:numId w:val="14"/>
        </w:numPr>
        <w:spacing w:line="360" w:lineRule="auto"/>
        <w:rPr>
          <w:rFonts w:ascii="Arial" w:hAnsi="Arial" w:cs="Arial"/>
        </w:rPr>
      </w:pPr>
      <w:r w:rsidRPr="00B1667C">
        <w:rPr>
          <w:rFonts w:ascii="Arial" w:hAnsi="Arial" w:cs="Arial"/>
        </w:rPr>
        <w:t xml:space="preserve">Gehienetan </w:t>
      </w:r>
      <w:proofErr w:type="spellStart"/>
      <w:r w:rsidRPr="00B1667C">
        <w:rPr>
          <w:rFonts w:ascii="Arial" w:hAnsi="Arial" w:cs="Arial"/>
        </w:rPr>
        <w:t>R_sense</w:t>
      </w:r>
      <w:proofErr w:type="spellEnd"/>
      <w:r w:rsidRPr="00B1667C">
        <w:rPr>
          <w:rFonts w:ascii="Arial" w:hAnsi="Arial" w:cs="Arial"/>
        </w:rPr>
        <w:t xml:space="preserve"> = 0.05Ω edo 0.1Ω (eragilearen modeloaren arabera).</w:t>
      </w:r>
    </w:p>
    <w:p w:rsidR="00B34C75" w:rsidRDefault="00B1667C" w:rsidP="00B1667C">
      <w:pPr>
        <w:spacing w:line="360" w:lineRule="auto"/>
        <w:jc w:val="center"/>
      </w:pPr>
      <w:r w:rsidRPr="00B1667C">
        <w:rPr>
          <w:noProof/>
          <w:lang w:val="eu-ES" w:eastAsia="eu-ES"/>
        </w:rPr>
        <w:drawing>
          <wp:inline distT="0" distB="0" distL="0" distR="0" wp14:anchorId="1E360350" wp14:editId="40B76DFB">
            <wp:extent cx="1282064" cy="564108"/>
            <wp:effectExtent l="0" t="0" r="0" b="7620"/>
            <wp:docPr id="1" name="Irud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92563" cy="568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4C75" w:rsidRDefault="00B34C75" w:rsidP="00B1667C">
      <w:pPr>
        <w:pStyle w:val="3izenburua"/>
        <w:numPr>
          <w:ilvl w:val="1"/>
          <w:numId w:val="13"/>
        </w:numPr>
        <w:spacing w:line="360" w:lineRule="auto"/>
        <w:rPr>
          <w:rFonts w:ascii="Arial" w:hAnsi="Arial" w:cs="Arial"/>
          <w:sz w:val="24"/>
          <w:szCs w:val="24"/>
        </w:rPr>
      </w:pPr>
      <w:r w:rsidRPr="00B1667C">
        <w:rPr>
          <w:rFonts w:ascii="Arial" w:hAnsi="Arial" w:cs="Arial"/>
          <w:sz w:val="24"/>
          <w:szCs w:val="24"/>
        </w:rPr>
        <w:t>DRV8825</w:t>
      </w:r>
    </w:p>
    <w:p w:rsidR="00B1667C" w:rsidRDefault="00B1667C" w:rsidP="00B1667C"/>
    <w:p w:rsidR="00B1667C" w:rsidRDefault="00B1667C" w:rsidP="00B1667C">
      <w:pPr>
        <w:pStyle w:val="Normalaweb"/>
        <w:numPr>
          <w:ilvl w:val="0"/>
          <w:numId w:val="14"/>
        </w:numPr>
        <w:spacing w:line="360" w:lineRule="auto"/>
        <w:rPr>
          <w:rFonts w:ascii="Arial" w:hAnsi="Arial" w:cs="Arial"/>
        </w:rPr>
      </w:pPr>
      <w:r w:rsidRPr="00B1667C">
        <w:rPr>
          <w:rFonts w:ascii="Arial" w:hAnsi="Arial" w:cs="Arial"/>
        </w:rPr>
        <w:t xml:space="preserve">Gehienetan </w:t>
      </w:r>
      <w:proofErr w:type="spellStart"/>
      <w:r w:rsidRPr="00B1667C">
        <w:rPr>
          <w:rFonts w:ascii="Arial" w:hAnsi="Arial" w:cs="Arial"/>
        </w:rPr>
        <w:t>R_sense</w:t>
      </w:r>
      <w:proofErr w:type="spellEnd"/>
      <w:r w:rsidRPr="00B1667C">
        <w:rPr>
          <w:rFonts w:ascii="Arial" w:hAnsi="Arial" w:cs="Arial"/>
        </w:rPr>
        <w:t xml:space="preserve"> = 0.05Ω edo 0.1Ω (eragilearen modeloaren arabera).</w:t>
      </w:r>
    </w:p>
    <w:p w:rsidR="00B1667C" w:rsidRDefault="00B1667C" w:rsidP="00B1667C">
      <w:pPr>
        <w:spacing w:line="360" w:lineRule="auto"/>
        <w:jc w:val="center"/>
      </w:pPr>
      <w:r w:rsidRPr="00B1667C">
        <w:rPr>
          <w:noProof/>
          <w:lang w:val="eu-ES" w:eastAsia="eu-ES"/>
        </w:rPr>
        <w:drawing>
          <wp:inline distT="0" distB="0" distL="0" distR="0" wp14:anchorId="68A4BE0C" wp14:editId="2AE00D37">
            <wp:extent cx="1333500" cy="583406"/>
            <wp:effectExtent l="0" t="0" r="0" b="7620"/>
            <wp:docPr id="3" name="Irudi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86215" cy="606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3A5" w:rsidRDefault="00AC03A5" w:rsidP="00B1667C">
      <w:pPr>
        <w:spacing w:line="360" w:lineRule="auto"/>
        <w:jc w:val="center"/>
      </w:pPr>
      <w:bookmarkStart w:id="0" w:name="_GoBack"/>
      <w:bookmarkEnd w:id="0"/>
    </w:p>
    <w:p w:rsidR="00B1667C" w:rsidRPr="00B1667C" w:rsidRDefault="00B1667C" w:rsidP="00B1667C"/>
    <w:p w:rsidR="00B34C75" w:rsidRPr="00B1667C" w:rsidRDefault="00B34C75" w:rsidP="00B1667C">
      <w:pPr>
        <w:pStyle w:val="3izenburua"/>
        <w:numPr>
          <w:ilvl w:val="0"/>
          <w:numId w:val="13"/>
        </w:numPr>
        <w:spacing w:line="360" w:lineRule="auto"/>
        <w:rPr>
          <w:rFonts w:ascii="Arial" w:hAnsi="Arial" w:cs="Arial"/>
          <w:sz w:val="24"/>
          <w:szCs w:val="24"/>
        </w:rPr>
      </w:pPr>
      <w:proofErr w:type="spellStart"/>
      <w:r w:rsidRPr="00B1667C">
        <w:rPr>
          <w:rFonts w:ascii="Arial" w:hAnsi="Arial" w:cs="Arial"/>
          <w:sz w:val="24"/>
          <w:szCs w:val="24"/>
        </w:rPr>
        <w:lastRenderedPageBreak/>
        <w:t>Neurketa</w:t>
      </w:r>
      <w:proofErr w:type="spellEnd"/>
      <w:r w:rsidRPr="00B1667C">
        <w:rPr>
          <w:rFonts w:ascii="Arial" w:hAnsi="Arial" w:cs="Arial"/>
          <w:sz w:val="24"/>
          <w:szCs w:val="24"/>
        </w:rPr>
        <w:t xml:space="preserve"> eta </w:t>
      </w:r>
      <w:proofErr w:type="spellStart"/>
      <w:r w:rsidRPr="00B1667C">
        <w:rPr>
          <w:rFonts w:ascii="Arial" w:hAnsi="Arial" w:cs="Arial"/>
          <w:sz w:val="24"/>
          <w:szCs w:val="24"/>
        </w:rPr>
        <w:t>doikuntza</w:t>
      </w:r>
      <w:proofErr w:type="spellEnd"/>
    </w:p>
    <w:p w:rsidR="00B34C75" w:rsidRPr="00B1667C" w:rsidRDefault="00B34C75" w:rsidP="00B1667C">
      <w:pPr>
        <w:pStyle w:val="Normalaweb"/>
        <w:numPr>
          <w:ilvl w:val="0"/>
          <w:numId w:val="7"/>
        </w:numPr>
        <w:spacing w:line="360" w:lineRule="auto"/>
        <w:rPr>
          <w:rFonts w:ascii="Arial" w:hAnsi="Arial" w:cs="Arial"/>
        </w:rPr>
      </w:pPr>
      <w:r w:rsidRPr="00B1667C">
        <w:rPr>
          <w:rFonts w:ascii="Arial" w:hAnsi="Arial" w:cs="Arial"/>
        </w:rPr>
        <w:object w:dxaOrig="225" w:dyaOrig="225">
          <v:shape id="_x0000_i1052" type="#_x0000_t75" style="width:18pt;height:15.6pt" o:ole="">
            <v:imagedata r:id="rId12" o:title=""/>
          </v:shape>
          <w:control r:id="rId17" w:name="DefaultOcxName3" w:shapeid="_x0000_i1052"/>
        </w:object>
      </w:r>
      <w:r w:rsidRPr="00B1667C">
        <w:rPr>
          <w:rFonts w:ascii="Arial" w:hAnsi="Arial" w:cs="Arial"/>
        </w:rPr>
        <w:t xml:space="preserve">Multimetroa erabili </w:t>
      </w:r>
      <w:proofErr w:type="spellStart"/>
      <w:r w:rsidRPr="00B1667C">
        <w:rPr>
          <w:rFonts w:ascii="Arial" w:hAnsi="Arial" w:cs="Arial"/>
        </w:rPr>
        <w:t>Vref</w:t>
      </w:r>
      <w:proofErr w:type="spellEnd"/>
      <w:r w:rsidRPr="00B1667C">
        <w:rPr>
          <w:rFonts w:ascii="Arial" w:hAnsi="Arial" w:cs="Arial"/>
        </w:rPr>
        <w:t xml:space="preserve"> neurtzeko (potentziometroko pin-a eta GND artean).</w:t>
      </w:r>
    </w:p>
    <w:p w:rsidR="00B34C75" w:rsidRPr="00B1667C" w:rsidRDefault="00B34C75" w:rsidP="00B1667C">
      <w:pPr>
        <w:pStyle w:val="Normalaweb"/>
        <w:numPr>
          <w:ilvl w:val="0"/>
          <w:numId w:val="7"/>
        </w:numPr>
        <w:spacing w:line="360" w:lineRule="auto"/>
        <w:rPr>
          <w:rFonts w:ascii="Arial" w:hAnsi="Arial" w:cs="Arial"/>
        </w:rPr>
      </w:pPr>
      <w:r w:rsidRPr="00B1667C">
        <w:rPr>
          <w:rFonts w:ascii="Arial" w:hAnsi="Arial" w:cs="Arial"/>
        </w:rPr>
        <w:object w:dxaOrig="225" w:dyaOrig="225">
          <v:shape id="_x0000_i1055" type="#_x0000_t75" style="width:18pt;height:15.6pt" o:ole="">
            <v:imagedata r:id="rId12" o:title=""/>
          </v:shape>
          <w:control r:id="rId18" w:name="DefaultOcxName4" w:shapeid="_x0000_i1055"/>
        </w:object>
      </w:r>
      <w:r w:rsidRPr="00B1667C">
        <w:rPr>
          <w:rFonts w:ascii="Arial" w:hAnsi="Arial" w:cs="Arial"/>
        </w:rPr>
        <w:t xml:space="preserve">Potentziometroa doitu </w:t>
      </w:r>
      <w:proofErr w:type="spellStart"/>
      <w:r w:rsidRPr="00B1667C">
        <w:rPr>
          <w:rFonts w:ascii="Arial" w:hAnsi="Arial" w:cs="Arial"/>
        </w:rPr>
        <w:t>Vref</w:t>
      </w:r>
      <w:proofErr w:type="spellEnd"/>
      <w:r w:rsidRPr="00B1667C">
        <w:rPr>
          <w:rFonts w:ascii="Arial" w:hAnsi="Arial" w:cs="Arial"/>
        </w:rPr>
        <w:t xml:space="preserve"> nahi den baliora iritsi arte.</w:t>
      </w:r>
    </w:p>
    <w:p w:rsidR="00B34C75" w:rsidRPr="00B1667C" w:rsidRDefault="00B34C75" w:rsidP="00B1667C">
      <w:pPr>
        <w:pStyle w:val="Normalaweb"/>
        <w:numPr>
          <w:ilvl w:val="0"/>
          <w:numId w:val="7"/>
        </w:numPr>
        <w:spacing w:line="360" w:lineRule="auto"/>
        <w:rPr>
          <w:rFonts w:ascii="Arial" w:hAnsi="Arial" w:cs="Arial"/>
        </w:rPr>
      </w:pPr>
      <w:r w:rsidRPr="00B1667C">
        <w:rPr>
          <w:rFonts w:ascii="Arial" w:hAnsi="Arial" w:cs="Arial"/>
        </w:rPr>
        <w:object w:dxaOrig="225" w:dyaOrig="225">
          <v:shape id="_x0000_i1058" type="#_x0000_t75" style="width:18pt;height:15.6pt" o:ole="">
            <v:imagedata r:id="rId12" o:title=""/>
          </v:shape>
          <w:control r:id="rId19" w:name="DefaultOcxName5" w:shapeid="_x0000_i1058"/>
        </w:object>
      </w:r>
      <w:r w:rsidRPr="00B1667C">
        <w:rPr>
          <w:rFonts w:ascii="Arial" w:hAnsi="Arial" w:cs="Arial"/>
        </w:rPr>
        <w:t>Motorea konektatu eta berorik ez dagoela eta pausoak gal ez daitezela egiaztatu.</w:t>
      </w:r>
    </w:p>
    <w:p w:rsidR="00B34C75" w:rsidRPr="00B1667C" w:rsidRDefault="00B34C75" w:rsidP="00B1667C">
      <w:pPr>
        <w:pStyle w:val="3izenburua"/>
        <w:spacing w:line="360" w:lineRule="auto"/>
        <w:rPr>
          <w:rFonts w:ascii="Arial" w:hAnsi="Arial" w:cs="Arial"/>
          <w:sz w:val="24"/>
          <w:szCs w:val="24"/>
        </w:rPr>
      </w:pPr>
      <w:proofErr w:type="spellStart"/>
      <w:r w:rsidRPr="00B1667C">
        <w:rPr>
          <w:rFonts w:ascii="Arial" w:hAnsi="Arial" w:cs="Arial"/>
          <w:sz w:val="24"/>
          <w:szCs w:val="24"/>
        </w:rPr>
        <w:t>Kontuan</w:t>
      </w:r>
      <w:proofErr w:type="spellEnd"/>
      <w:r w:rsidRPr="00B1667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1667C">
        <w:rPr>
          <w:rFonts w:ascii="Arial" w:hAnsi="Arial" w:cs="Arial"/>
          <w:sz w:val="24"/>
          <w:szCs w:val="24"/>
        </w:rPr>
        <w:t>hartu</w:t>
      </w:r>
      <w:proofErr w:type="spellEnd"/>
      <w:r w:rsidR="00B1667C" w:rsidRPr="00B1667C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B1667C" w:rsidRPr="00B1667C">
        <w:rPr>
          <w:rFonts w:ascii="Arial" w:hAnsi="Arial" w:cs="Arial"/>
          <w:sz w:val="24"/>
          <w:szCs w:val="24"/>
        </w:rPr>
        <w:t>beh</w:t>
      </w:r>
      <w:r w:rsidR="00B1667C">
        <w:rPr>
          <w:rFonts w:ascii="Arial" w:hAnsi="Arial" w:cs="Arial"/>
          <w:sz w:val="24"/>
          <w:szCs w:val="24"/>
        </w:rPr>
        <w:t>arrekoak</w:t>
      </w:r>
      <w:proofErr w:type="spellEnd"/>
      <w:r w:rsidR="00B1667C">
        <w:rPr>
          <w:rFonts w:ascii="Arial" w:hAnsi="Arial" w:cs="Arial"/>
          <w:sz w:val="24"/>
          <w:szCs w:val="24"/>
        </w:rPr>
        <w:t xml:space="preserve"> !!!!</w:t>
      </w:r>
    </w:p>
    <w:p w:rsidR="00B1667C" w:rsidRDefault="00B34C75" w:rsidP="00B1667C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</w:rPr>
      </w:pPr>
      <w:r w:rsidRPr="00B1667C">
        <w:rPr>
          <w:rFonts w:ascii="Arial" w:hAnsi="Arial" w:cs="Arial"/>
        </w:rPr>
        <w:t>Potentziometroa doitzeko eragilea elikatuta egon behar da (baina mo</w:t>
      </w:r>
      <w:r w:rsidR="00B1667C">
        <w:rPr>
          <w:rFonts w:ascii="Arial" w:hAnsi="Arial" w:cs="Arial"/>
        </w:rPr>
        <w:t>torra konektatu gabe).</w:t>
      </w:r>
    </w:p>
    <w:p w:rsidR="00B1667C" w:rsidRDefault="00B34C75" w:rsidP="00B1667C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</w:rPr>
      </w:pPr>
      <w:r w:rsidRPr="00B1667C">
        <w:rPr>
          <w:rFonts w:ascii="Arial" w:hAnsi="Arial" w:cs="Arial"/>
        </w:rPr>
        <w:t xml:space="preserve">Gehiegizko </w:t>
      </w:r>
      <w:proofErr w:type="spellStart"/>
      <w:r w:rsidRPr="00B1667C">
        <w:rPr>
          <w:rFonts w:ascii="Arial" w:hAnsi="Arial" w:cs="Arial"/>
        </w:rPr>
        <w:t>Vref</w:t>
      </w:r>
      <w:proofErr w:type="spellEnd"/>
      <w:r w:rsidRPr="00B1667C">
        <w:rPr>
          <w:rFonts w:ascii="Arial" w:hAnsi="Arial" w:cs="Arial"/>
        </w:rPr>
        <w:t xml:space="preserve"> → motorra eta er</w:t>
      </w:r>
      <w:r w:rsidR="00B1667C">
        <w:rPr>
          <w:rFonts w:ascii="Arial" w:hAnsi="Arial" w:cs="Arial"/>
        </w:rPr>
        <w:t>agilea berotu → kalte arriskua.</w:t>
      </w:r>
    </w:p>
    <w:p w:rsidR="00B34C75" w:rsidRPr="00B1667C" w:rsidRDefault="00B34C75" w:rsidP="00B1667C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</w:rPr>
      </w:pPr>
      <w:r w:rsidRPr="00B1667C">
        <w:rPr>
          <w:rFonts w:ascii="Arial" w:hAnsi="Arial" w:cs="Arial"/>
        </w:rPr>
        <w:t xml:space="preserve">Gutxiegizko </w:t>
      </w:r>
      <w:proofErr w:type="spellStart"/>
      <w:r w:rsidRPr="00B1667C">
        <w:rPr>
          <w:rFonts w:ascii="Arial" w:hAnsi="Arial" w:cs="Arial"/>
        </w:rPr>
        <w:t>Vref</w:t>
      </w:r>
      <w:proofErr w:type="spellEnd"/>
      <w:r w:rsidRPr="00B1667C">
        <w:rPr>
          <w:rFonts w:ascii="Arial" w:hAnsi="Arial" w:cs="Arial"/>
        </w:rPr>
        <w:t xml:space="preserve"> → pausoak galtzea, indar txikia.</w:t>
      </w:r>
    </w:p>
    <w:p w:rsidR="00B34C75" w:rsidRPr="00B1667C" w:rsidRDefault="00B34C75" w:rsidP="00B1667C">
      <w:pPr>
        <w:pStyle w:val="3izenburua"/>
        <w:spacing w:line="360" w:lineRule="auto"/>
        <w:rPr>
          <w:rFonts w:ascii="Arial" w:hAnsi="Arial" w:cs="Arial"/>
          <w:sz w:val="24"/>
          <w:szCs w:val="24"/>
        </w:rPr>
      </w:pPr>
      <w:proofErr w:type="spellStart"/>
      <w:r w:rsidRPr="00B1667C">
        <w:rPr>
          <w:rFonts w:ascii="Arial" w:hAnsi="Arial" w:cs="Arial"/>
          <w:sz w:val="24"/>
          <w:szCs w:val="24"/>
        </w:rPr>
        <w:t>Kontrol-fitxa</w:t>
      </w:r>
      <w:r w:rsidR="00B1667C">
        <w:rPr>
          <w:rFonts w:ascii="Arial" w:hAnsi="Arial" w:cs="Arial"/>
          <w:sz w:val="24"/>
          <w:szCs w:val="24"/>
        </w:rPr>
        <w:t>ren</w:t>
      </w:r>
      <w:proofErr w:type="spellEnd"/>
      <w:r w:rsidR="00B1667C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B1667C">
        <w:rPr>
          <w:rFonts w:ascii="Arial" w:hAnsi="Arial" w:cs="Arial"/>
          <w:sz w:val="24"/>
          <w:szCs w:val="24"/>
        </w:rPr>
        <w:t>laburpena</w:t>
      </w:r>
      <w:proofErr w:type="spellEnd"/>
    </w:p>
    <w:p w:rsidR="00B34C75" w:rsidRPr="00B1667C" w:rsidRDefault="00B34C75" w:rsidP="00B1667C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</w:rPr>
      </w:pPr>
      <w:r w:rsidRPr="00B1667C">
        <w:rPr>
          <w:rFonts w:ascii="Arial" w:hAnsi="Arial" w:cs="Arial"/>
        </w:rPr>
        <w:object w:dxaOrig="225" w:dyaOrig="225">
          <v:shape id="_x0000_i1061" type="#_x0000_t75" style="width:18pt;height:15.6pt" o:ole="">
            <v:imagedata r:id="rId12" o:title=""/>
          </v:shape>
          <w:control r:id="rId20" w:name="DefaultOcxName6" w:shapeid="_x0000_i1061"/>
        </w:object>
      </w:r>
      <w:proofErr w:type="spellStart"/>
      <w:r w:rsidRPr="00B1667C">
        <w:rPr>
          <w:rFonts w:ascii="Arial" w:hAnsi="Arial" w:cs="Arial"/>
        </w:rPr>
        <w:t>I_motor</w:t>
      </w:r>
      <w:proofErr w:type="spellEnd"/>
      <w:r w:rsidRPr="00B1667C">
        <w:rPr>
          <w:rFonts w:ascii="Arial" w:hAnsi="Arial" w:cs="Arial"/>
        </w:rPr>
        <w:t xml:space="preserve"> </w:t>
      </w:r>
      <w:r w:rsidR="00B1667C">
        <w:rPr>
          <w:rFonts w:ascii="Arial" w:hAnsi="Arial" w:cs="Arial"/>
        </w:rPr>
        <w:t>dakigu</w:t>
      </w:r>
    </w:p>
    <w:p w:rsidR="00B34C75" w:rsidRPr="00B1667C" w:rsidRDefault="00B34C75" w:rsidP="00B1667C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</w:rPr>
      </w:pPr>
      <w:r w:rsidRPr="00B1667C">
        <w:rPr>
          <w:rFonts w:ascii="Arial" w:hAnsi="Arial" w:cs="Arial"/>
        </w:rPr>
        <w:object w:dxaOrig="225" w:dyaOrig="225">
          <v:shape id="_x0000_i1064" type="#_x0000_t75" style="width:18pt;height:15.6pt" o:ole="">
            <v:imagedata r:id="rId12" o:title=""/>
          </v:shape>
          <w:control r:id="rId21" w:name="DefaultOcxName7" w:shapeid="_x0000_i1064"/>
        </w:object>
      </w:r>
      <w:proofErr w:type="spellStart"/>
      <w:r w:rsidRPr="00B1667C">
        <w:rPr>
          <w:rFonts w:ascii="Arial" w:hAnsi="Arial" w:cs="Arial"/>
        </w:rPr>
        <w:t>Imax</w:t>
      </w:r>
      <w:proofErr w:type="spellEnd"/>
      <w:r w:rsidRPr="00B1667C">
        <w:rPr>
          <w:rFonts w:ascii="Arial" w:hAnsi="Arial" w:cs="Arial"/>
        </w:rPr>
        <w:t xml:space="preserve"> definitu da (korronte muga)</w:t>
      </w:r>
    </w:p>
    <w:p w:rsidR="00B34C75" w:rsidRPr="00B1667C" w:rsidRDefault="00B34C75" w:rsidP="00B1667C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</w:rPr>
      </w:pPr>
      <w:r w:rsidRPr="00B1667C">
        <w:rPr>
          <w:rFonts w:ascii="Arial" w:hAnsi="Arial" w:cs="Arial"/>
        </w:rPr>
        <w:object w:dxaOrig="225" w:dyaOrig="225">
          <v:shape id="_x0000_i1067" type="#_x0000_t75" style="width:18pt;height:15.6pt" o:ole="">
            <v:imagedata r:id="rId12" o:title=""/>
          </v:shape>
          <w:control r:id="rId22" w:name="DefaultOcxName8" w:shapeid="_x0000_i1067"/>
        </w:object>
      </w:r>
      <w:r w:rsidRPr="00B1667C">
        <w:rPr>
          <w:rFonts w:ascii="Arial" w:hAnsi="Arial" w:cs="Arial"/>
        </w:rPr>
        <w:t>Formula zuzena aplikatua (A4988 edo DRV8825)</w:t>
      </w:r>
    </w:p>
    <w:p w:rsidR="00B34C75" w:rsidRPr="00B1667C" w:rsidRDefault="00B34C75" w:rsidP="00B1667C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</w:rPr>
      </w:pPr>
      <w:r w:rsidRPr="00B1667C">
        <w:rPr>
          <w:rFonts w:ascii="Arial" w:hAnsi="Arial" w:cs="Arial"/>
        </w:rPr>
        <w:object w:dxaOrig="225" w:dyaOrig="225">
          <v:shape id="_x0000_i1070" type="#_x0000_t75" style="width:18pt;height:15.6pt" o:ole="">
            <v:imagedata r:id="rId12" o:title=""/>
          </v:shape>
          <w:control r:id="rId23" w:name="DefaultOcxName91" w:shapeid="_x0000_i1070"/>
        </w:object>
      </w:r>
      <w:proofErr w:type="spellStart"/>
      <w:r w:rsidRPr="00B1667C">
        <w:rPr>
          <w:rFonts w:ascii="Arial" w:hAnsi="Arial" w:cs="Arial"/>
        </w:rPr>
        <w:t>Vref</w:t>
      </w:r>
      <w:proofErr w:type="spellEnd"/>
      <w:r w:rsidRPr="00B1667C">
        <w:rPr>
          <w:rFonts w:ascii="Arial" w:hAnsi="Arial" w:cs="Arial"/>
        </w:rPr>
        <w:t xml:space="preserve"> neurtua eta egokitua</w:t>
      </w:r>
    </w:p>
    <w:p w:rsidR="00B34C75" w:rsidRPr="00B1667C" w:rsidRDefault="00B34C75" w:rsidP="00065FB8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</w:rPr>
      </w:pPr>
      <w:r w:rsidRPr="00B1667C">
        <w:rPr>
          <w:rFonts w:ascii="Arial" w:hAnsi="Arial" w:cs="Arial"/>
        </w:rPr>
        <w:object w:dxaOrig="225" w:dyaOrig="225">
          <v:shape id="_x0000_i1073" type="#_x0000_t75" style="width:18pt;height:15.6pt" o:ole="">
            <v:imagedata r:id="rId12" o:title=""/>
          </v:shape>
          <w:control r:id="rId24" w:name="DefaultOcxName101" w:shapeid="_x0000_i1073"/>
        </w:object>
      </w:r>
      <w:r w:rsidRPr="00B1667C">
        <w:rPr>
          <w:rFonts w:ascii="Arial" w:hAnsi="Arial" w:cs="Arial"/>
        </w:rPr>
        <w:t>Probak eginak: beroa / funtzionamendua / pauso galera</w:t>
      </w:r>
    </w:p>
    <w:sectPr w:rsidR="00B34C75" w:rsidRPr="00B1667C" w:rsidSect="00AC03A5">
      <w:headerReference w:type="default" r:id="rId25"/>
      <w:footerReference w:type="default" r:id="rId26"/>
      <w:pgSz w:w="12240" w:h="15840"/>
      <w:pgMar w:top="1701" w:right="1418" w:bottom="1418" w:left="1418" w:header="142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34C75" w:rsidRDefault="00B34C75" w:rsidP="00530AAA">
      <w:pPr>
        <w:spacing w:after="0" w:line="240" w:lineRule="auto"/>
      </w:pPr>
      <w:r>
        <w:separator/>
      </w:r>
    </w:p>
  </w:endnote>
  <w:endnote w:type="continuationSeparator" w:id="0">
    <w:p w:rsidR="00B34C75" w:rsidRDefault="00B34C75" w:rsidP="00530A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60339317"/>
      <w:docPartObj>
        <w:docPartGallery w:val="Page Numbers (Bottom of Page)"/>
        <w:docPartUnique/>
      </w:docPartObj>
    </w:sdtPr>
    <w:sdtEndPr/>
    <w:sdtContent>
      <w:p w:rsidR="00B34C75" w:rsidRDefault="00B34C75">
        <w:pPr>
          <w:pStyle w:val="Orri-o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C03A5" w:rsidRPr="00AC03A5">
          <w:rPr>
            <w:noProof/>
            <w:lang w:val="eu-ES"/>
          </w:rPr>
          <w:t>1</w:t>
        </w:r>
        <w:r>
          <w:fldChar w:fldCharType="end"/>
        </w:r>
      </w:p>
    </w:sdtContent>
  </w:sdt>
  <w:p w:rsidR="00B34C75" w:rsidRDefault="00B34C75">
    <w:pPr>
      <w:pStyle w:val="Orri-o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34C75" w:rsidRDefault="00B34C75" w:rsidP="00530AAA">
      <w:pPr>
        <w:spacing w:after="0" w:line="240" w:lineRule="auto"/>
      </w:pPr>
      <w:r>
        <w:separator/>
      </w:r>
    </w:p>
  </w:footnote>
  <w:footnote w:type="continuationSeparator" w:id="0">
    <w:p w:rsidR="00B34C75" w:rsidRDefault="00B34C75" w:rsidP="00530A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4C75" w:rsidRDefault="00B34C75" w:rsidP="00530AAA">
    <w:pPr>
      <w:pStyle w:val="1izenburua"/>
      <w:spacing w:line="360" w:lineRule="auto"/>
      <w:jc w:val="right"/>
      <w:rPr>
        <w:rFonts w:ascii="Arial" w:hAnsi="Arial" w:cs="Arial"/>
        <w:lang w:val="eu-ES"/>
      </w:rPr>
    </w:pPr>
    <w:r>
      <w:rPr>
        <w:noProof/>
        <w:lang w:val="eu-ES" w:eastAsia="eu-ES"/>
      </w:rPr>
      <w:drawing>
        <wp:anchor distT="0" distB="0" distL="114300" distR="114300" simplePos="0" relativeHeight="251661312" behindDoc="0" locked="0" layoutInCell="1" allowOverlap="1" wp14:anchorId="292FB70F" wp14:editId="268E7DA9">
          <wp:simplePos x="0" y="0"/>
          <wp:positionH relativeFrom="margin">
            <wp:align>left</wp:align>
          </wp:positionH>
          <wp:positionV relativeFrom="paragraph">
            <wp:posOffset>182245</wp:posOffset>
          </wp:positionV>
          <wp:extent cx="1050475" cy="611079"/>
          <wp:effectExtent l="0" t="0" r="0" b="0"/>
          <wp:wrapNone/>
          <wp:docPr id="19" name="Irudia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riginala sloganarekin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50475" cy="6110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eu-ES" w:eastAsia="eu-ES"/>
      </w:rPr>
      <w:drawing>
        <wp:anchor distT="114300" distB="114300" distL="114300" distR="114300" simplePos="0" relativeHeight="251659264" behindDoc="0" locked="0" layoutInCell="1" hidden="0" allowOverlap="1" wp14:anchorId="0478F42E" wp14:editId="2F3C440E">
          <wp:simplePos x="0" y="0"/>
          <wp:positionH relativeFrom="margin">
            <wp:align>right</wp:align>
          </wp:positionH>
          <wp:positionV relativeFrom="paragraph">
            <wp:posOffset>118110</wp:posOffset>
          </wp:positionV>
          <wp:extent cx="1281113" cy="547384"/>
          <wp:effectExtent l="0" t="0" r="0" b="5080"/>
          <wp:wrapNone/>
          <wp:docPr id="18" name="image2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3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81113" cy="54738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B34C75" w:rsidRDefault="00B34C75">
    <w:pPr>
      <w:pStyle w:val="Goiburu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E"/>
    <w:multiLevelType w:val="singleLevel"/>
    <w:tmpl w:val="FB12693A"/>
    <w:lvl w:ilvl="0">
      <w:start w:val="1"/>
      <w:numFmt w:val="decimal"/>
      <w:pStyle w:val="Zenbaki-zerrend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1" w15:restartNumberingAfterBreak="0">
    <w:nsid w:val="FFFFFF7F"/>
    <w:multiLevelType w:val="singleLevel"/>
    <w:tmpl w:val="38441652"/>
    <w:lvl w:ilvl="0">
      <w:start w:val="1"/>
      <w:numFmt w:val="decimal"/>
      <w:pStyle w:val="Zenbaki-zerrend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FFFFFF82"/>
    <w:multiLevelType w:val="singleLevel"/>
    <w:tmpl w:val="F3EAFDEC"/>
    <w:lvl w:ilvl="0">
      <w:start w:val="1"/>
      <w:numFmt w:val="bullet"/>
      <w:pStyle w:val="Bulet-zerrend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3D1EFFD4"/>
    <w:lvl w:ilvl="0">
      <w:start w:val="1"/>
      <w:numFmt w:val="bullet"/>
      <w:pStyle w:val="Bulet-zerrend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4" w15:restartNumberingAfterBreak="0">
    <w:nsid w:val="FFFFFF88"/>
    <w:multiLevelType w:val="singleLevel"/>
    <w:tmpl w:val="D0A62B40"/>
    <w:lvl w:ilvl="0">
      <w:start w:val="1"/>
      <w:numFmt w:val="decimal"/>
      <w:pStyle w:val="Zenbaki-zerren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29761A62"/>
    <w:lvl w:ilvl="0">
      <w:start w:val="1"/>
      <w:numFmt w:val="bullet"/>
      <w:pStyle w:val="Bulet-zerrend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9275D4C"/>
    <w:multiLevelType w:val="multilevel"/>
    <w:tmpl w:val="F830E794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6081F47"/>
    <w:multiLevelType w:val="hybridMultilevel"/>
    <w:tmpl w:val="364ECF0E"/>
    <w:lvl w:ilvl="0" w:tplc="042D000F">
      <w:start w:val="1"/>
      <w:numFmt w:val="decimal"/>
      <w:lvlText w:val="%1."/>
      <w:lvlJc w:val="left"/>
      <w:pPr>
        <w:ind w:left="720" w:hanging="360"/>
      </w:pPr>
    </w:lvl>
    <w:lvl w:ilvl="1" w:tplc="042D0019" w:tentative="1">
      <w:start w:val="1"/>
      <w:numFmt w:val="lowerLetter"/>
      <w:lvlText w:val="%2."/>
      <w:lvlJc w:val="left"/>
      <w:pPr>
        <w:ind w:left="1440" w:hanging="360"/>
      </w:pPr>
    </w:lvl>
    <w:lvl w:ilvl="2" w:tplc="042D001B" w:tentative="1">
      <w:start w:val="1"/>
      <w:numFmt w:val="lowerRoman"/>
      <w:lvlText w:val="%3."/>
      <w:lvlJc w:val="right"/>
      <w:pPr>
        <w:ind w:left="2160" w:hanging="180"/>
      </w:pPr>
    </w:lvl>
    <w:lvl w:ilvl="3" w:tplc="042D000F" w:tentative="1">
      <w:start w:val="1"/>
      <w:numFmt w:val="decimal"/>
      <w:lvlText w:val="%4."/>
      <w:lvlJc w:val="left"/>
      <w:pPr>
        <w:ind w:left="2880" w:hanging="360"/>
      </w:pPr>
    </w:lvl>
    <w:lvl w:ilvl="4" w:tplc="042D0019" w:tentative="1">
      <w:start w:val="1"/>
      <w:numFmt w:val="lowerLetter"/>
      <w:lvlText w:val="%5."/>
      <w:lvlJc w:val="left"/>
      <w:pPr>
        <w:ind w:left="3600" w:hanging="360"/>
      </w:pPr>
    </w:lvl>
    <w:lvl w:ilvl="5" w:tplc="042D001B" w:tentative="1">
      <w:start w:val="1"/>
      <w:numFmt w:val="lowerRoman"/>
      <w:lvlText w:val="%6."/>
      <w:lvlJc w:val="right"/>
      <w:pPr>
        <w:ind w:left="4320" w:hanging="180"/>
      </w:pPr>
    </w:lvl>
    <w:lvl w:ilvl="6" w:tplc="042D000F" w:tentative="1">
      <w:start w:val="1"/>
      <w:numFmt w:val="decimal"/>
      <w:lvlText w:val="%7."/>
      <w:lvlJc w:val="left"/>
      <w:pPr>
        <w:ind w:left="5040" w:hanging="360"/>
      </w:pPr>
    </w:lvl>
    <w:lvl w:ilvl="7" w:tplc="042D0019" w:tentative="1">
      <w:start w:val="1"/>
      <w:numFmt w:val="lowerLetter"/>
      <w:lvlText w:val="%8."/>
      <w:lvlJc w:val="left"/>
      <w:pPr>
        <w:ind w:left="5760" w:hanging="360"/>
      </w:pPr>
    </w:lvl>
    <w:lvl w:ilvl="8" w:tplc="042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47B3743"/>
    <w:multiLevelType w:val="multilevel"/>
    <w:tmpl w:val="810E6E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7565767"/>
    <w:multiLevelType w:val="multilevel"/>
    <w:tmpl w:val="89F87B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490458B"/>
    <w:multiLevelType w:val="multilevel"/>
    <w:tmpl w:val="340E78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5F076FA"/>
    <w:multiLevelType w:val="hybridMultilevel"/>
    <w:tmpl w:val="96DC1DE6"/>
    <w:lvl w:ilvl="0" w:tplc="042D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D0019">
      <w:start w:val="1"/>
      <w:numFmt w:val="lowerLetter"/>
      <w:lvlText w:val="%2."/>
      <w:lvlJc w:val="left"/>
      <w:pPr>
        <w:ind w:left="1440" w:hanging="360"/>
      </w:pPr>
    </w:lvl>
    <w:lvl w:ilvl="2" w:tplc="042D001B" w:tentative="1">
      <w:start w:val="1"/>
      <w:numFmt w:val="lowerRoman"/>
      <w:lvlText w:val="%3."/>
      <w:lvlJc w:val="right"/>
      <w:pPr>
        <w:ind w:left="2160" w:hanging="180"/>
      </w:pPr>
    </w:lvl>
    <w:lvl w:ilvl="3" w:tplc="042D000F" w:tentative="1">
      <w:start w:val="1"/>
      <w:numFmt w:val="decimal"/>
      <w:lvlText w:val="%4."/>
      <w:lvlJc w:val="left"/>
      <w:pPr>
        <w:ind w:left="2880" w:hanging="360"/>
      </w:pPr>
    </w:lvl>
    <w:lvl w:ilvl="4" w:tplc="042D0019" w:tentative="1">
      <w:start w:val="1"/>
      <w:numFmt w:val="lowerLetter"/>
      <w:lvlText w:val="%5."/>
      <w:lvlJc w:val="left"/>
      <w:pPr>
        <w:ind w:left="3600" w:hanging="360"/>
      </w:pPr>
    </w:lvl>
    <w:lvl w:ilvl="5" w:tplc="042D001B" w:tentative="1">
      <w:start w:val="1"/>
      <w:numFmt w:val="lowerRoman"/>
      <w:lvlText w:val="%6."/>
      <w:lvlJc w:val="right"/>
      <w:pPr>
        <w:ind w:left="4320" w:hanging="180"/>
      </w:pPr>
    </w:lvl>
    <w:lvl w:ilvl="6" w:tplc="042D000F" w:tentative="1">
      <w:start w:val="1"/>
      <w:numFmt w:val="decimal"/>
      <w:lvlText w:val="%7."/>
      <w:lvlJc w:val="left"/>
      <w:pPr>
        <w:ind w:left="5040" w:hanging="360"/>
      </w:pPr>
    </w:lvl>
    <w:lvl w:ilvl="7" w:tplc="042D0019" w:tentative="1">
      <w:start w:val="1"/>
      <w:numFmt w:val="lowerLetter"/>
      <w:lvlText w:val="%8."/>
      <w:lvlJc w:val="left"/>
      <w:pPr>
        <w:ind w:left="5760" w:hanging="360"/>
      </w:pPr>
    </w:lvl>
    <w:lvl w:ilvl="8" w:tplc="042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A37078B"/>
    <w:multiLevelType w:val="multilevel"/>
    <w:tmpl w:val="26D8B1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1AA546D"/>
    <w:multiLevelType w:val="hybridMultilevel"/>
    <w:tmpl w:val="4FDC22E4"/>
    <w:lvl w:ilvl="0" w:tplc="042D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2D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2D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2D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2D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2D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2D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2D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2D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4" w15:restartNumberingAfterBreak="0">
    <w:nsid w:val="7B6244A2"/>
    <w:multiLevelType w:val="multilevel"/>
    <w:tmpl w:val="66C034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4"/>
  </w:num>
  <w:num w:numId="5">
    <w:abstractNumId w:val="1"/>
  </w:num>
  <w:num w:numId="6">
    <w:abstractNumId w:val="0"/>
  </w:num>
  <w:num w:numId="7">
    <w:abstractNumId w:val="12"/>
  </w:num>
  <w:num w:numId="8">
    <w:abstractNumId w:val="9"/>
  </w:num>
  <w:num w:numId="9">
    <w:abstractNumId w:val="8"/>
  </w:num>
  <w:num w:numId="10">
    <w:abstractNumId w:val="10"/>
  </w:num>
  <w:num w:numId="11">
    <w:abstractNumId w:val="14"/>
  </w:num>
  <w:num w:numId="12">
    <w:abstractNumId w:val="7"/>
  </w:num>
  <w:num w:numId="13">
    <w:abstractNumId w:val="11"/>
  </w:num>
  <w:num w:numId="14">
    <w:abstractNumId w:val="13"/>
  </w:num>
  <w:num w:numId="15">
    <w:abstractNumId w:val="6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730"/>
    <w:rsid w:val="0002452D"/>
    <w:rsid w:val="00034616"/>
    <w:rsid w:val="0006063C"/>
    <w:rsid w:val="00093622"/>
    <w:rsid w:val="000A2664"/>
    <w:rsid w:val="000B27C0"/>
    <w:rsid w:val="000C62C9"/>
    <w:rsid w:val="000F0F40"/>
    <w:rsid w:val="00130B8F"/>
    <w:rsid w:val="00132A65"/>
    <w:rsid w:val="001453EA"/>
    <w:rsid w:val="0015074B"/>
    <w:rsid w:val="00162BE6"/>
    <w:rsid w:val="001978FA"/>
    <w:rsid w:val="001C16F6"/>
    <w:rsid w:val="001D704D"/>
    <w:rsid w:val="0029639D"/>
    <w:rsid w:val="002B2B58"/>
    <w:rsid w:val="002F2DB3"/>
    <w:rsid w:val="0031604C"/>
    <w:rsid w:val="00320E9D"/>
    <w:rsid w:val="00326F90"/>
    <w:rsid w:val="003337E1"/>
    <w:rsid w:val="00350B03"/>
    <w:rsid w:val="003732AF"/>
    <w:rsid w:val="003A4CB4"/>
    <w:rsid w:val="003C6E5F"/>
    <w:rsid w:val="003E6CD8"/>
    <w:rsid w:val="004258C8"/>
    <w:rsid w:val="00444BA3"/>
    <w:rsid w:val="004F49C1"/>
    <w:rsid w:val="00501802"/>
    <w:rsid w:val="00513386"/>
    <w:rsid w:val="00514E60"/>
    <w:rsid w:val="00527618"/>
    <w:rsid w:val="00530AAA"/>
    <w:rsid w:val="00597254"/>
    <w:rsid w:val="005E4B8F"/>
    <w:rsid w:val="00677CB4"/>
    <w:rsid w:val="00721D1A"/>
    <w:rsid w:val="00722F7E"/>
    <w:rsid w:val="00731825"/>
    <w:rsid w:val="00742573"/>
    <w:rsid w:val="007757AC"/>
    <w:rsid w:val="00792BAE"/>
    <w:rsid w:val="007A45AD"/>
    <w:rsid w:val="008651D1"/>
    <w:rsid w:val="00885DF0"/>
    <w:rsid w:val="008B18C5"/>
    <w:rsid w:val="008B4288"/>
    <w:rsid w:val="008D1705"/>
    <w:rsid w:val="00970E19"/>
    <w:rsid w:val="009872AA"/>
    <w:rsid w:val="009A3940"/>
    <w:rsid w:val="009E7014"/>
    <w:rsid w:val="00A15E57"/>
    <w:rsid w:val="00A43817"/>
    <w:rsid w:val="00A46CBB"/>
    <w:rsid w:val="00A91E8B"/>
    <w:rsid w:val="00AA1D8D"/>
    <w:rsid w:val="00AB62D3"/>
    <w:rsid w:val="00AC03A5"/>
    <w:rsid w:val="00AC61F8"/>
    <w:rsid w:val="00AD5564"/>
    <w:rsid w:val="00B0167A"/>
    <w:rsid w:val="00B1667C"/>
    <w:rsid w:val="00B33E73"/>
    <w:rsid w:val="00B34C75"/>
    <w:rsid w:val="00B47730"/>
    <w:rsid w:val="00BB4643"/>
    <w:rsid w:val="00C121D6"/>
    <w:rsid w:val="00C21BB1"/>
    <w:rsid w:val="00C742C7"/>
    <w:rsid w:val="00C847DF"/>
    <w:rsid w:val="00C93C86"/>
    <w:rsid w:val="00CB0664"/>
    <w:rsid w:val="00D226DF"/>
    <w:rsid w:val="00D974F1"/>
    <w:rsid w:val="00DF3B80"/>
    <w:rsid w:val="00E05DEB"/>
    <w:rsid w:val="00E26D75"/>
    <w:rsid w:val="00E447B9"/>
    <w:rsid w:val="00F411A0"/>
    <w:rsid w:val="00F629F5"/>
    <w:rsid w:val="00F91A3C"/>
    <w:rsid w:val="00FA0B43"/>
    <w:rsid w:val="00FB5A8A"/>
    <w:rsid w:val="00FC693F"/>
    <w:rsid w:val="00FD63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ocId w14:val="2DA0A7FA"/>
  <w14:defaultImageDpi w14:val="300"/>
  <w15:docId w15:val="{3649ADE8-F2E7-4064-A355-B1A61B4168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a">
    <w:name w:val="Normal"/>
    <w:qFormat/>
    <w:rsid w:val="00FC693F"/>
  </w:style>
  <w:style w:type="paragraph" w:styleId="1izenburua">
    <w:name w:val="heading 1"/>
    <w:basedOn w:val="Normala"/>
    <w:next w:val="Normala"/>
    <w:link w:val="1izenburuaK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izenburua">
    <w:name w:val="heading 2"/>
    <w:basedOn w:val="Normala"/>
    <w:next w:val="Normala"/>
    <w:link w:val="2izenburuaK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izenburua">
    <w:name w:val="heading 3"/>
    <w:basedOn w:val="Normala"/>
    <w:next w:val="Normala"/>
    <w:link w:val="3izenburuaK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izenburua">
    <w:name w:val="heading 4"/>
    <w:basedOn w:val="Normala"/>
    <w:next w:val="Normala"/>
    <w:link w:val="4izenburuaK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izenburua">
    <w:name w:val="heading 5"/>
    <w:basedOn w:val="Normala"/>
    <w:next w:val="Normala"/>
    <w:link w:val="5izenburuaK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izenburua">
    <w:name w:val="heading 6"/>
    <w:basedOn w:val="Normala"/>
    <w:next w:val="Normala"/>
    <w:link w:val="6izenburuaK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izenburua">
    <w:name w:val="heading 7"/>
    <w:basedOn w:val="Normala"/>
    <w:next w:val="Normala"/>
    <w:link w:val="7izenburuaK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izenburua">
    <w:name w:val="heading 8"/>
    <w:basedOn w:val="Normala"/>
    <w:next w:val="Normala"/>
    <w:link w:val="8izenburuaK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izenburua">
    <w:name w:val="heading 9"/>
    <w:basedOn w:val="Normala"/>
    <w:next w:val="Normala"/>
    <w:link w:val="9izenburuaK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Paragrafoarenletra-tipolehenetsia">
    <w:name w:val="Default Paragraph Font"/>
    <w:uiPriority w:val="1"/>
    <w:semiHidden/>
    <w:unhideWhenUsed/>
  </w:style>
  <w:style w:type="table" w:default="1" w:styleId="Taulanorma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Zerrendarikez">
    <w:name w:val="No List"/>
    <w:uiPriority w:val="99"/>
    <w:semiHidden/>
    <w:unhideWhenUsed/>
  </w:style>
  <w:style w:type="paragraph" w:styleId="Goiburua">
    <w:name w:val="header"/>
    <w:basedOn w:val="Normala"/>
    <w:link w:val="GoiburuaK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GoiburuaKar">
    <w:name w:val="Goiburua Kar"/>
    <w:basedOn w:val="Paragrafoarenletra-tipolehenetsia"/>
    <w:link w:val="Goiburua"/>
    <w:uiPriority w:val="99"/>
    <w:rsid w:val="00E618BF"/>
  </w:style>
  <w:style w:type="paragraph" w:styleId="Orri-oina">
    <w:name w:val="footer"/>
    <w:basedOn w:val="Normala"/>
    <w:link w:val="Orri-oinaK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Orri-oinaKar">
    <w:name w:val="Orri-oina Kar"/>
    <w:basedOn w:val="Paragrafoarenletra-tipolehenetsia"/>
    <w:link w:val="Orri-oina"/>
    <w:uiPriority w:val="99"/>
    <w:rsid w:val="00E618BF"/>
  </w:style>
  <w:style w:type="paragraph" w:styleId="Tarterikez">
    <w:name w:val="No Spacing"/>
    <w:link w:val="TarterikezKar"/>
    <w:uiPriority w:val="1"/>
    <w:qFormat/>
    <w:rsid w:val="00FC693F"/>
    <w:pPr>
      <w:spacing w:after="0" w:line="240" w:lineRule="auto"/>
    </w:pPr>
  </w:style>
  <w:style w:type="character" w:customStyle="1" w:styleId="1izenburuaKar">
    <w:name w:val="1. izenburua Kar"/>
    <w:basedOn w:val="Paragrafoarenletra-tipolehenetsia"/>
    <w:link w:val="1izenburua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izenburuaKar">
    <w:name w:val="2. izenburua Kar"/>
    <w:basedOn w:val="Paragrafoarenletra-tipolehenetsia"/>
    <w:link w:val="2izenburua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izenburuaKar">
    <w:name w:val="3. izenburua Kar"/>
    <w:basedOn w:val="Paragrafoarenletra-tipolehenetsia"/>
    <w:link w:val="3izenburua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ulua">
    <w:name w:val="Title"/>
    <w:basedOn w:val="Normala"/>
    <w:next w:val="Normala"/>
    <w:link w:val="TituluaK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uluaKar">
    <w:name w:val="Titulua Kar"/>
    <w:basedOn w:val="Paragrafoarenletra-tipolehenetsia"/>
    <w:link w:val="Titulu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zpititulua">
    <w:name w:val="Subtitle"/>
    <w:basedOn w:val="Normala"/>
    <w:next w:val="Normala"/>
    <w:link w:val="AzpitituluaK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zpitituluaKar">
    <w:name w:val="Azpititulua Kar"/>
    <w:basedOn w:val="Paragrafoarenletra-tipolehenetsia"/>
    <w:link w:val="Azpititulua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Zerrenda-paragrafoa">
    <w:name w:val="List Paragraph"/>
    <w:basedOn w:val="Normala"/>
    <w:uiPriority w:val="34"/>
    <w:qFormat/>
    <w:rsid w:val="00FC693F"/>
    <w:pPr>
      <w:ind w:left="720"/>
      <w:contextualSpacing/>
    </w:pPr>
  </w:style>
  <w:style w:type="paragraph" w:styleId="Gorputz-testua">
    <w:name w:val="Body Text"/>
    <w:basedOn w:val="Normala"/>
    <w:link w:val="Gorputz-testuaKar"/>
    <w:uiPriority w:val="99"/>
    <w:unhideWhenUsed/>
    <w:rsid w:val="00AA1D8D"/>
    <w:pPr>
      <w:spacing w:after="120"/>
    </w:pPr>
  </w:style>
  <w:style w:type="character" w:customStyle="1" w:styleId="Gorputz-testuaKar">
    <w:name w:val="Gorputz-testua Kar"/>
    <w:basedOn w:val="Paragrafoarenletra-tipolehenetsia"/>
    <w:link w:val="Gorputz-testua"/>
    <w:uiPriority w:val="99"/>
    <w:rsid w:val="00AA1D8D"/>
  </w:style>
  <w:style w:type="paragraph" w:styleId="Gorputz-testua2">
    <w:name w:val="Body Text 2"/>
    <w:basedOn w:val="Normala"/>
    <w:link w:val="Gorputz-testua2Kar"/>
    <w:uiPriority w:val="99"/>
    <w:unhideWhenUsed/>
    <w:rsid w:val="00AA1D8D"/>
    <w:pPr>
      <w:spacing w:after="120" w:line="480" w:lineRule="auto"/>
    </w:pPr>
  </w:style>
  <w:style w:type="character" w:customStyle="1" w:styleId="Gorputz-testua2Kar">
    <w:name w:val="Gorputz-testua 2 Kar"/>
    <w:basedOn w:val="Paragrafoarenletra-tipolehenetsia"/>
    <w:link w:val="Gorputz-testua2"/>
    <w:uiPriority w:val="99"/>
    <w:rsid w:val="00AA1D8D"/>
  </w:style>
  <w:style w:type="paragraph" w:styleId="Gorputz-testua3">
    <w:name w:val="Body Text 3"/>
    <w:basedOn w:val="Normala"/>
    <w:link w:val="Gorputz-testua3K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Gorputz-testua3Kar">
    <w:name w:val="Gorputz-testua 3 Kar"/>
    <w:basedOn w:val="Paragrafoarenletra-tipolehenetsia"/>
    <w:link w:val="Gorputz-testua3"/>
    <w:uiPriority w:val="99"/>
    <w:rsid w:val="00AA1D8D"/>
    <w:rPr>
      <w:sz w:val="16"/>
      <w:szCs w:val="16"/>
    </w:rPr>
  </w:style>
  <w:style w:type="paragraph" w:styleId="Zerrenda">
    <w:name w:val="List"/>
    <w:basedOn w:val="Normala"/>
    <w:uiPriority w:val="99"/>
    <w:unhideWhenUsed/>
    <w:rsid w:val="00AA1D8D"/>
    <w:pPr>
      <w:ind w:left="360" w:hanging="360"/>
      <w:contextualSpacing/>
    </w:pPr>
  </w:style>
  <w:style w:type="paragraph" w:styleId="Zerrenda2">
    <w:name w:val="List 2"/>
    <w:basedOn w:val="Normala"/>
    <w:uiPriority w:val="99"/>
    <w:unhideWhenUsed/>
    <w:rsid w:val="00326F90"/>
    <w:pPr>
      <w:ind w:left="720" w:hanging="360"/>
      <w:contextualSpacing/>
    </w:pPr>
  </w:style>
  <w:style w:type="paragraph" w:styleId="Zerrenda3">
    <w:name w:val="List 3"/>
    <w:basedOn w:val="Normala"/>
    <w:uiPriority w:val="99"/>
    <w:unhideWhenUsed/>
    <w:rsid w:val="00326F90"/>
    <w:pPr>
      <w:ind w:left="1080" w:hanging="360"/>
      <w:contextualSpacing/>
    </w:pPr>
  </w:style>
  <w:style w:type="paragraph" w:styleId="Bulet-zerrenda">
    <w:name w:val="List Bullet"/>
    <w:basedOn w:val="Normala"/>
    <w:uiPriority w:val="99"/>
    <w:unhideWhenUsed/>
    <w:rsid w:val="00326F90"/>
    <w:pPr>
      <w:numPr>
        <w:numId w:val="1"/>
      </w:numPr>
      <w:contextualSpacing/>
    </w:pPr>
  </w:style>
  <w:style w:type="paragraph" w:styleId="Bulet-zerrenda2">
    <w:name w:val="List Bullet 2"/>
    <w:basedOn w:val="Normala"/>
    <w:uiPriority w:val="99"/>
    <w:unhideWhenUsed/>
    <w:rsid w:val="00326F90"/>
    <w:pPr>
      <w:numPr>
        <w:numId w:val="2"/>
      </w:numPr>
      <w:contextualSpacing/>
    </w:pPr>
  </w:style>
  <w:style w:type="paragraph" w:styleId="Bulet-zerrenda3">
    <w:name w:val="List Bullet 3"/>
    <w:basedOn w:val="Normala"/>
    <w:uiPriority w:val="99"/>
    <w:unhideWhenUsed/>
    <w:rsid w:val="00326F90"/>
    <w:pPr>
      <w:numPr>
        <w:numId w:val="3"/>
      </w:numPr>
      <w:contextualSpacing/>
    </w:pPr>
  </w:style>
  <w:style w:type="paragraph" w:styleId="Zenbaki-zerrenda">
    <w:name w:val="List Number"/>
    <w:basedOn w:val="Normala"/>
    <w:uiPriority w:val="99"/>
    <w:unhideWhenUsed/>
    <w:rsid w:val="00326F90"/>
    <w:pPr>
      <w:numPr>
        <w:numId w:val="4"/>
      </w:numPr>
      <w:contextualSpacing/>
    </w:pPr>
  </w:style>
  <w:style w:type="paragraph" w:styleId="Zenbaki-zerrenda2">
    <w:name w:val="List Number 2"/>
    <w:basedOn w:val="Normala"/>
    <w:uiPriority w:val="99"/>
    <w:unhideWhenUsed/>
    <w:rsid w:val="0029639D"/>
    <w:pPr>
      <w:numPr>
        <w:numId w:val="5"/>
      </w:numPr>
      <w:contextualSpacing/>
    </w:pPr>
  </w:style>
  <w:style w:type="paragraph" w:styleId="Zenbaki-zerrenda3">
    <w:name w:val="List Number 3"/>
    <w:basedOn w:val="Normala"/>
    <w:uiPriority w:val="99"/>
    <w:unhideWhenUsed/>
    <w:rsid w:val="0029639D"/>
    <w:pPr>
      <w:numPr>
        <w:numId w:val="6"/>
      </w:numPr>
      <w:contextualSpacing/>
    </w:pPr>
  </w:style>
  <w:style w:type="paragraph" w:styleId="Zerrendajarraitua">
    <w:name w:val="List Continue"/>
    <w:basedOn w:val="Normala"/>
    <w:uiPriority w:val="99"/>
    <w:unhideWhenUsed/>
    <w:rsid w:val="0029639D"/>
    <w:pPr>
      <w:spacing w:after="120"/>
      <w:ind w:left="360"/>
      <w:contextualSpacing/>
    </w:pPr>
  </w:style>
  <w:style w:type="paragraph" w:styleId="Zerrendajarraitua2">
    <w:name w:val="List Continue 2"/>
    <w:basedOn w:val="Normala"/>
    <w:uiPriority w:val="99"/>
    <w:unhideWhenUsed/>
    <w:rsid w:val="0029639D"/>
    <w:pPr>
      <w:spacing w:after="120"/>
      <w:ind w:left="720"/>
      <w:contextualSpacing/>
    </w:pPr>
  </w:style>
  <w:style w:type="paragraph" w:styleId="Zerrendajarraitua3">
    <w:name w:val="List Continue 3"/>
    <w:basedOn w:val="Normala"/>
    <w:uiPriority w:val="99"/>
    <w:unhideWhenUsed/>
    <w:rsid w:val="0029639D"/>
    <w:pPr>
      <w:spacing w:after="120"/>
      <w:ind w:left="1080"/>
      <w:contextualSpacing/>
    </w:pPr>
  </w:style>
  <w:style w:type="paragraph" w:styleId="Makrokotestua">
    <w:name w:val="macro"/>
    <w:link w:val="MakrokotestuaK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krokotestuaKar">
    <w:name w:val="Makroko testua Kar"/>
    <w:basedOn w:val="Paragrafoarenletra-tipolehenetsia"/>
    <w:link w:val="Makrokotestua"/>
    <w:uiPriority w:val="99"/>
    <w:rsid w:val="0029639D"/>
    <w:rPr>
      <w:rFonts w:ascii="Courier" w:hAnsi="Courier"/>
      <w:sz w:val="20"/>
      <w:szCs w:val="20"/>
    </w:rPr>
  </w:style>
  <w:style w:type="paragraph" w:styleId="Aipua">
    <w:name w:val="Quote"/>
    <w:basedOn w:val="Normala"/>
    <w:next w:val="Normala"/>
    <w:link w:val="AipuaKar"/>
    <w:uiPriority w:val="29"/>
    <w:qFormat/>
    <w:rsid w:val="00FC693F"/>
    <w:rPr>
      <w:i/>
      <w:iCs/>
      <w:color w:val="000000" w:themeColor="text1"/>
    </w:rPr>
  </w:style>
  <w:style w:type="character" w:customStyle="1" w:styleId="AipuaKar">
    <w:name w:val="Aipua Kar"/>
    <w:basedOn w:val="Paragrafoarenletra-tipolehenetsia"/>
    <w:link w:val="Aipua"/>
    <w:uiPriority w:val="29"/>
    <w:rsid w:val="00FC693F"/>
    <w:rPr>
      <w:i/>
      <w:iCs/>
      <w:color w:val="000000" w:themeColor="text1"/>
    </w:rPr>
  </w:style>
  <w:style w:type="character" w:customStyle="1" w:styleId="4izenburuaKar">
    <w:name w:val="4. izenburua Kar"/>
    <w:basedOn w:val="Paragrafoarenletra-tipolehenetsia"/>
    <w:link w:val="4izenburua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izenburuaKar">
    <w:name w:val="5. izenburua Kar"/>
    <w:basedOn w:val="Paragrafoarenletra-tipolehenetsia"/>
    <w:link w:val="5izenburua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izenburuaKar">
    <w:name w:val="6. izenburua Kar"/>
    <w:basedOn w:val="Paragrafoarenletra-tipolehenetsia"/>
    <w:link w:val="6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izenburuaKar">
    <w:name w:val="7. izenburua Kar"/>
    <w:basedOn w:val="Paragrafoarenletra-tipolehenetsia"/>
    <w:link w:val="7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izenburuaKar">
    <w:name w:val="8. izenburua Kar"/>
    <w:basedOn w:val="Paragrafoarenletra-tipolehenetsia"/>
    <w:link w:val="8izenburua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izenburuaKar">
    <w:name w:val="9. izenburua Kar"/>
    <w:basedOn w:val="Paragrafoarenletra-tipolehenetsia"/>
    <w:link w:val="9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Epigrafea">
    <w:name w:val="caption"/>
    <w:basedOn w:val="Normala"/>
    <w:next w:val="Normala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Lodia">
    <w:name w:val="Strong"/>
    <w:basedOn w:val="Paragrafoarenletra-tipolehenetsia"/>
    <w:uiPriority w:val="22"/>
    <w:qFormat/>
    <w:rsid w:val="00FC693F"/>
    <w:rPr>
      <w:b/>
      <w:bCs/>
    </w:rPr>
  </w:style>
  <w:style w:type="character" w:styleId="Enfasia">
    <w:name w:val="Emphasis"/>
    <w:basedOn w:val="Paragrafoarenletra-tipolehenetsia"/>
    <w:uiPriority w:val="20"/>
    <w:qFormat/>
    <w:rsid w:val="00FC693F"/>
    <w:rPr>
      <w:i/>
      <w:iCs/>
    </w:rPr>
  </w:style>
  <w:style w:type="paragraph" w:styleId="Aipamenhandia">
    <w:name w:val="Intense Quote"/>
    <w:basedOn w:val="Normala"/>
    <w:next w:val="Normala"/>
    <w:link w:val="AipamenhandiaK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ipamenhandiaKar">
    <w:name w:val="Aipamen handia Kar"/>
    <w:basedOn w:val="Paragrafoarenletra-tipolehenetsia"/>
    <w:link w:val="Aipamenhandia"/>
    <w:uiPriority w:val="30"/>
    <w:rsid w:val="00FC693F"/>
    <w:rPr>
      <w:b/>
      <w:bCs/>
      <w:i/>
      <w:iCs/>
      <w:color w:val="4F81BD" w:themeColor="accent1"/>
    </w:rPr>
  </w:style>
  <w:style w:type="character" w:styleId="Enfasileuna">
    <w:name w:val="Subtle Emphasis"/>
    <w:basedOn w:val="Paragrafoarenletra-tipolehenetsia"/>
    <w:uiPriority w:val="19"/>
    <w:qFormat/>
    <w:rsid w:val="00FC693F"/>
    <w:rPr>
      <w:i/>
      <w:iCs/>
      <w:color w:val="808080" w:themeColor="text1" w:themeTint="7F"/>
    </w:rPr>
  </w:style>
  <w:style w:type="character" w:styleId="Enfasibizia">
    <w:name w:val="Intense Emphasis"/>
    <w:basedOn w:val="Paragrafoarenletra-tipolehenetsia"/>
    <w:uiPriority w:val="21"/>
    <w:qFormat/>
    <w:rsid w:val="00FC693F"/>
    <w:rPr>
      <w:b/>
      <w:bCs/>
      <w:i/>
      <w:iCs/>
      <w:color w:val="4F81BD" w:themeColor="accent1"/>
    </w:rPr>
  </w:style>
  <w:style w:type="character" w:styleId="Erreferentzialeuna">
    <w:name w:val="Subtle Reference"/>
    <w:basedOn w:val="Paragrafoarenletra-tipolehenetsia"/>
    <w:uiPriority w:val="31"/>
    <w:qFormat/>
    <w:rsid w:val="00FC693F"/>
    <w:rPr>
      <w:smallCaps/>
      <w:color w:val="C0504D" w:themeColor="accent2"/>
      <w:u w:val="single"/>
    </w:rPr>
  </w:style>
  <w:style w:type="character" w:styleId="Erreferentziabizia">
    <w:name w:val="Intense Reference"/>
    <w:basedOn w:val="Paragrafoarenletra-tipolehenetsia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Liburuarentitulua">
    <w:name w:val="Book Title"/>
    <w:basedOn w:val="Paragrafoarenletra-tipolehenetsia"/>
    <w:uiPriority w:val="33"/>
    <w:qFormat/>
    <w:rsid w:val="00FC693F"/>
    <w:rPr>
      <w:b/>
      <w:bCs/>
      <w:smallCaps/>
      <w:spacing w:val="5"/>
    </w:rPr>
  </w:style>
  <w:style w:type="paragraph" w:styleId="TOCizenburua">
    <w:name w:val="TOC Heading"/>
    <w:basedOn w:val="1izenburua"/>
    <w:next w:val="Normala"/>
    <w:uiPriority w:val="39"/>
    <w:unhideWhenUsed/>
    <w:qFormat/>
    <w:rsid w:val="00FC693F"/>
    <w:pPr>
      <w:outlineLvl w:val="9"/>
    </w:pPr>
  </w:style>
  <w:style w:type="table" w:styleId="Saretaduntaula">
    <w:name w:val="Table Grid"/>
    <w:basedOn w:val="Taulanormala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Itzalduraargia">
    <w:name w:val="Light Shading"/>
    <w:basedOn w:val="Taulanormala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Itzalduraargia-1enfasia">
    <w:name w:val="Light Shading Accent 1"/>
    <w:basedOn w:val="Taulanormala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Itzalduraargia-2enfasia">
    <w:name w:val="Light Shading Accent 2"/>
    <w:basedOn w:val="Taulanormala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Itzalduraargia-3enfasia">
    <w:name w:val="Light Shading Accent 3"/>
    <w:basedOn w:val="Taulanormala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Itzalduraargia-4enfasia">
    <w:name w:val="Light Shading Accent 4"/>
    <w:basedOn w:val="Taulanormala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Itzalduraargia-5enfasia">
    <w:name w:val="Light Shading Accent 5"/>
    <w:basedOn w:val="Taulanormala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Itzalduraargia-6enfasia">
    <w:name w:val="Light Shading Accent 6"/>
    <w:basedOn w:val="Taulanormala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Zerrendaargia">
    <w:name w:val="Light List"/>
    <w:basedOn w:val="Taulanorma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Zerrendaargia-1enfasia">
    <w:name w:val="Light List Accent 1"/>
    <w:basedOn w:val="Taulanorma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Zerrendaargia-2enfasia">
    <w:name w:val="Light List Accent 2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Zerrendaargia-3enfasia">
    <w:name w:val="Light List Accent 3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Zerrendaargia-4enfasia">
    <w:name w:val="Light List Accent 4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Zerrendaargia-5enfasia">
    <w:name w:val="Light List Accent 5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Zerrendaargia-6enfasia">
    <w:name w:val="Light List Accent 6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Saretaargia">
    <w:name w:val="Light Grid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Saretaargia-1enfasia">
    <w:name w:val="Light Grid Accent 1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Saretaargia-2enfasia">
    <w:name w:val="Light Grid Accent 2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Saretaargia-3enfasia">
    <w:name w:val="Light Grid Accent 3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Saretaargia-4enfasia">
    <w:name w:val="Light Grid Accent 4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Saretaargia-5enfasia">
    <w:name w:val="Light Grid Accent 5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Saretaargia-6enfasia">
    <w:name w:val="Light Grid Accent 6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itzalduraertaina">
    <w:name w:val="Medium Shading 1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1enfasia">
    <w:name w:val="Medium Shading 1 Accent 1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2enfasia">
    <w:name w:val="Medium Shading 1 Accent 2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3enfasia">
    <w:name w:val="Medium Shading 1 Accent 3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4enfasia">
    <w:name w:val="Medium Shading 1 Accent 4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5enfasia">
    <w:name w:val="Medium Shading 1 Accent 5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6enfasia">
    <w:name w:val="Medium Shading 1 Accent 6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itzalduraertaina">
    <w:name w:val="Medium Shading 2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1enfasia">
    <w:name w:val="Medium Shading 2 Accent 1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2enfasia">
    <w:name w:val="Medium Shading 2 Accent 2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3enfasia">
    <w:name w:val="Medium Shading 2 Accent 3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4enfasia">
    <w:name w:val="Medium Shading 2 Accent 4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5enfasia">
    <w:name w:val="Medium Shading 2 Accent 5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6enfasia">
    <w:name w:val="Medium Shading 2 Accent 6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zerrendaertaina">
    <w:name w:val="Medium List 1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zerrendaertaina-1enfasia">
    <w:name w:val="Medium List 1 Accent 1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zerrendaertaina-2enfasia">
    <w:name w:val="Medium List 1 Accent 2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zerrendaertaina-3enfasia">
    <w:name w:val="Medium List 1 Accent 3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zerrendaertaina-4enfasia">
    <w:name w:val="Medium List 1 Accent 4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zerrendaertaina-5enfasia">
    <w:name w:val="Medium List 1 Accent 5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zerrendaertaina-6enfasia">
    <w:name w:val="Medium List 1 Accent 6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zerrendaertaina">
    <w:name w:val="Medium List 2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1enfasia">
    <w:name w:val="Medium List 2 Accent 1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2enfasia">
    <w:name w:val="Medium List 2 Accent 2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3enfasia">
    <w:name w:val="Medium List 2 Accent 3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4enfasia">
    <w:name w:val="Medium List 2 Accent 4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5enfasia">
    <w:name w:val="Medium List 2 Accent 5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6enfasia">
    <w:name w:val="Medium List 2 Accent 6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saretaertaina">
    <w:name w:val="Medium Grid 1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saretaertaina-1enfasia">
    <w:name w:val="Medium Grid 1 Accent 1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saretaertaina-2enfasia">
    <w:name w:val="Medium Grid 1 Accent 2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saretaertaina-3enfasia">
    <w:name w:val="Medium Grid 1 Accent 3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saretaertaina-4enfasia">
    <w:name w:val="Medium Grid 1 Accent 4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saretaertaina-5enfasia">
    <w:name w:val="Medium Grid 1 Accent 5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saretaertaina-6enfasia">
    <w:name w:val="Medium Grid 1 Accent 6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saretaertaina">
    <w:name w:val="Medium Grid 2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1enfasia">
    <w:name w:val="Medium Grid 2 Accent 1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2enfasia">
    <w:name w:val="Medium Grid 2 Accent 2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3enfasia">
    <w:name w:val="Medium Grid 2 Accent 3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4enfasia">
    <w:name w:val="Medium Grid 2 Accent 4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5enfasia">
    <w:name w:val="Medium Grid 2 Accent 5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6enfasia">
    <w:name w:val="Medium Grid 2 Accent 6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saretaertaina">
    <w:name w:val="Medium Grid 3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saretaertaina-1enfasia">
    <w:name w:val="Medium Grid 3 Accent 1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saretaertaina-2enfasia">
    <w:name w:val="Medium Grid 3 Accent 2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saretaertaina-3enfasia">
    <w:name w:val="Medium Grid 3 Accent 3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saretaertaina-4enfasia">
    <w:name w:val="Medium Grid 3 Accent 4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saretaertaina-5enfasia">
    <w:name w:val="Medium Grid 3 Accent 5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saretaertaina-6enfasia">
    <w:name w:val="Medium Grid 3 Accent 6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Zerrendailuna">
    <w:name w:val="Dark List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Zerrendailuna-1enfasia">
    <w:name w:val="Dark List Accent 1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Zerrendailuna-2enfasia">
    <w:name w:val="Dark List Accent 2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Zerrendailuna-3enfasia">
    <w:name w:val="Dark List Accent 3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Zerrendailuna-4enfasia">
    <w:name w:val="Dark List Accent 4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Zerrendailuna-5enfasia">
    <w:name w:val="Dark List Accent 5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Zerrendailuna-6enfasia">
    <w:name w:val="Dark List Accent 6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etakoitzaldura">
    <w:name w:val="Colorful Shading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1enfasia">
    <w:name w:val="Colorful Shading Accent 1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2enfasia">
    <w:name w:val="Colorful Shading Accent 2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3enfasia">
    <w:name w:val="Colorful Shading Accent 3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etakoitzaldura-4enfasia">
    <w:name w:val="Colorful Shading Accent 4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5enfasia">
    <w:name w:val="Colorful Shading Accent 5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6enfasia">
    <w:name w:val="Colorful Shading Accent 6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zerrenda">
    <w:name w:val="Colorful List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Zerrendakoloretsua-1enfasia">
    <w:name w:val="Colorful List Accent 1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Zerrendakoloretsua-2enfasia">
    <w:name w:val="Colorful List Accent 2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Zerrendakoloretsua-3enfasia">
    <w:name w:val="Colorful List Accent 3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Zerrendakoloretsua-4enfasia">
    <w:name w:val="Colorful List Accent 4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Zerrendakoloretsua-5enfasia">
    <w:name w:val="Colorful List Accent 5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Zerrendakoloretsua-6enfasia">
    <w:name w:val="Colorful List Accent 6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etakosareta">
    <w:name w:val="Colorful Grid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etakosareta-1enfasia">
    <w:name w:val="Colorful Grid Accent 1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etakosareta-2enfasia">
    <w:name w:val="Colorful Grid Accent 2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etakosareta-3enfasia">
    <w:name w:val="Colorful Grid Accent 3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etakosareta-4enfasia">
    <w:name w:val="Colorful Grid Accent 4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etakosareta-5enfasia">
    <w:name w:val="Colorful Grid Accent 5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etakosareta-6enfasia">
    <w:name w:val="Colorful Grid Accent 6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iperesteka">
    <w:name w:val="Hyperlink"/>
    <w:basedOn w:val="Paragrafoarenletra-tipolehenetsia"/>
    <w:uiPriority w:val="99"/>
    <w:unhideWhenUsed/>
    <w:rsid w:val="00A46CBB"/>
    <w:rPr>
      <w:color w:val="0000FF" w:themeColor="hyperlink"/>
      <w:u w:val="single"/>
    </w:rPr>
  </w:style>
  <w:style w:type="character" w:styleId="BisitatutakoHiperesteka">
    <w:name w:val="FollowedHyperlink"/>
    <w:basedOn w:val="Paragrafoarenletra-tipolehenetsia"/>
    <w:uiPriority w:val="99"/>
    <w:semiHidden/>
    <w:unhideWhenUsed/>
    <w:rsid w:val="00A46CBB"/>
    <w:rPr>
      <w:color w:val="800080" w:themeColor="followedHyperlink"/>
      <w:u w:val="single"/>
    </w:rPr>
  </w:style>
  <w:style w:type="paragraph" w:styleId="Normalaweb">
    <w:name w:val="Normal (Web)"/>
    <w:basedOn w:val="Normala"/>
    <w:uiPriority w:val="99"/>
    <w:unhideWhenUsed/>
    <w:rsid w:val="00E447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u-ES" w:eastAsia="eu-ES"/>
    </w:rPr>
  </w:style>
  <w:style w:type="character" w:customStyle="1" w:styleId="citation-299">
    <w:name w:val="citation-299"/>
    <w:basedOn w:val="Paragrafoarenletra-tipolehenetsia"/>
    <w:rsid w:val="000B27C0"/>
  </w:style>
  <w:style w:type="character" w:customStyle="1" w:styleId="citation-298">
    <w:name w:val="citation-298"/>
    <w:basedOn w:val="Paragrafoarenletra-tipolehenetsia"/>
    <w:rsid w:val="000B27C0"/>
  </w:style>
  <w:style w:type="character" w:customStyle="1" w:styleId="citation-297">
    <w:name w:val="citation-297"/>
    <w:basedOn w:val="Paragrafoarenletra-tipolehenetsia"/>
    <w:rsid w:val="000B27C0"/>
  </w:style>
  <w:style w:type="character" w:customStyle="1" w:styleId="citation-296">
    <w:name w:val="citation-296"/>
    <w:basedOn w:val="Paragrafoarenletra-tipolehenetsia"/>
    <w:rsid w:val="000B27C0"/>
  </w:style>
  <w:style w:type="character" w:customStyle="1" w:styleId="citation-295">
    <w:name w:val="citation-295"/>
    <w:basedOn w:val="Paragrafoarenletra-tipolehenetsia"/>
    <w:rsid w:val="000B27C0"/>
  </w:style>
  <w:style w:type="character" w:customStyle="1" w:styleId="citation-294">
    <w:name w:val="citation-294"/>
    <w:basedOn w:val="Paragrafoarenletra-tipolehenetsia"/>
    <w:rsid w:val="000B27C0"/>
  </w:style>
  <w:style w:type="character" w:customStyle="1" w:styleId="citation-293">
    <w:name w:val="citation-293"/>
    <w:basedOn w:val="Paragrafoarenletra-tipolehenetsia"/>
    <w:rsid w:val="000B27C0"/>
  </w:style>
  <w:style w:type="character" w:customStyle="1" w:styleId="citation-292">
    <w:name w:val="citation-292"/>
    <w:basedOn w:val="Paragrafoarenletra-tipolehenetsia"/>
    <w:rsid w:val="000B27C0"/>
  </w:style>
  <w:style w:type="character" w:customStyle="1" w:styleId="citation-291">
    <w:name w:val="citation-291"/>
    <w:basedOn w:val="Paragrafoarenletra-tipolehenetsia"/>
    <w:rsid w:val="000B27C0"/>
  </w:style>
  <w:style w:type="character" w:customStyle="1" w:styleId="citation-290">
    <w:name w:val="citation-290"/>
    <w:basedOn w:val="Paragrafoarenletra-tipolehenetsia"/>
    <w:rsid w:val="000B27C0"/>
  </w:style>
  <w:style w:type="character" w:customStyle="1" w:styleId="citation-289">
    <w:name w:val="citation-289"/>
    <w:basedOn w:val="Paragrafoarenletra-tipolehenetsia"/>
    <w:rsid w:val="000B27C0"/>
  </w:style>
  <w:style w:type="character" w:customStyle="1" w:styleId="citation-288">
    <w:name w:val="citation-288"/>
    <w:basedOn w:val="Paragrafoarenletra-tipolehenetsia"/>
    <w:rsid w:val="000B27C0"/>
  </w:style>
  <w:style w:type="character" w:customStyle="1" w:styleId="citation-287">
    <w:name w:val="citation-287"/>
    <w:basedOn w:val="Paragrafoarenletra-tipolehenetsia"/>
    <w:rsid w:val="000B27C0"/>
  </w:style>
  <w:style w:type="character" w:customStyle="1" w:styleId="citation-286">
    <w:name w:val="citation-286"/>
    <w:basedOn w:val="Paragrafoarenletra-tipolehenetsia"/>
    <w:rsid w:val="000B27C0"/>
  </w:style>
  <w:style w:type="character" w:customStyle="1" w:styleId="citation-285">
    <w:name w:val="citation-285"/>
    <w:basedOn w:val="Paragrafoarenletra-tipolehenetsia"/>
    <w:rsid w:val="000B27C0"/>
  </w:style>
  <w:style w:type="character" w:customStyle="1" w:styleId="citation-284">
    <w:name w:val="citation-284"/>
    <w:basedOn w:val="Paragrafoarenletra-tipolehenetsia"/>
    <w:rsid w:val="000B27C0"/>
  </w:style>
  <w:style w:type="character" w:customStyle="1" w:styleId="citation-283">
    <w:name w:val="citation-283"/>
    <w:basedOn w:val="Paragrafoarenletra-tipolehenetsia"/>
    <w:rsid w:val="000B27C0"/>
  </w:style>
  <w:style w:type="character" w:customStyle="1" w:styleId="citation-282">
    <w:name w:val="citation-282"/>
    <w:basedOn w:val="Paragrafoarenletra-tipolehenetsia"/>
    <w:rsid w:val="000B27C0"/>
  </w:style>
  <w:style w:type="character" w:customStyle="1" w:styleId="citation-281">
    <w:name w:val="citation-281"/>
    <w:basedOn w:val="Paragrafoarenletra-tipolehenetsia"/>
    <w:rsid w:val="000B27C0"/>
  </w:style>
  <w:style w:type="character" w:customStyle="1" w:styleId="citation-280">
    <w:name w:val="citation-280"/>
    <w:basedOn w:val="Paragrafoarenletra-tipolehenetsia"/>
    <w:rsid w:val="000B27C0"/>
  </w:style>
  <w:style w:type="character" w:customStyle="1" w:styleId="citation-279">
    <w:name w:val="citation-279"/>
    <w:basedOn w:val="Paragrafoarenletra-tipolehenetsia"/>
    <w:rsid w:val="000B27C0"/>
  </w:style>
  <w:style w:type="character" w:customStyle="1" w:styleId="citation-278">
    <w:name w:val="citation-278"/>
    <w:basedOn w:val="Paragrafoarenletra-tipolehenetsia"/>
    <w:rsid w:val="000B27C0"/>
  </w:style>
  <w:style w:type="character" w:customStyle="1" w:styleId="citation-277">
    <w:name w:val="citation-277"/>
    <w:basedOn w:val="Paragrafoarenletra-tipolehenetsia"/>
    <w:rsid w:val="000B27C0"/>
  </w:style>
  <w:style w:type="character" w:customStyle="1" w:styleId="citation-276">
    <w:name w:val="citation-276"/>
    <w:basedOn w:val="Paragrafoarenletra-tipolehenetsia"/>
    <w:rsid w:val="000B27C0"/>
  </w:style>
  <w:style w:type="character" w:customStyle="1" w:styleId="citation-275">
    <w:name w:val="citation-275"/>
    <w:basedOn w:val="Paragrafoarenletra-tipolehenetsia"/>
    <w:rsid w:val="000B27C0"/>
  </w:style>
  <w:style w:type="character" w:customStyle="1" w:styleId="citation-274">
    <w:name w:val="citation-274"/>
    <w:basedOn w:val="Paragrafoarenletra-tipolehenetsia"/>
    <w:rsid w:val="000B27C0"/>
  </w:style>
  <w:style w:type="character" w:customStyle="1" w:styleId="citation-273">
    <w:name w:val="citation-273"/>
    <w:basedOn w:val="Paragrafoarenletra-tipolehenetsia"/>
    <w:rsid w:val="000B27C0"/>
  </w:style>
  <w:style w:type="character" w:customStyle="1" w:styleId="citation-272">
    <w:name w:val="citation-272"/>
    <w:basedOn w:val="Paragrafoarenletra-tipolehenetsia"/>
    <w:rsid w:val="000B27C0"/>
  </w:style>
  <w:style w:type="character" w:customStyle="1" w:styleId="citation-271">
    <w:name w:val="citation-271"/>
    <w:basedOn w:val="Paragrafoarenletra-tipolehenetsia"/>
    <w:rsid w:val="000B27C0"/>
  </w:style>
  <w:style w:type="character" w:customStyle="1" w:styleId="citation-270">
    <w:name w:val="citation-270"/>
    <w:basedOn w:val="Paragrafoarenletra-tipolehenetsia"/>
    <w:rsid w:val="000B27C0"/>
  </w:style>
  <w:style w:type="character" w:customStyle="1" w:styleId="citation-269">
    <w:name w:val="citation-269"/>
    <w:basedOn w:val="Paragrafoarenletra-tipolehenetsia"/>
    <w:rsid w:val="000B27C0"/>
  </w:style>
  <w:style w:type="character" w:customStyle="1" w:styleId="citation-268">
    <w:name w:val="citation-268"/>
    <w:basedOn w:val="Paragrafoarenletra-tipolehenetsia"/>
    <w:rsid w:val="000B27C0"/>
  </w:style>
  <w:style w:type="character" w:customStyle="1" w:styleId="citation-267">
    <w:name w:val="citation-267"/>
    <w:basedOn w:val="Paragrafoarenletra-tipolehenetsia"/>
    <w:rsid w:val="000B27C0"/>
  </w:style>
  <w:style w:type="character" w:customStyle="1" w:styleId="citation-266">
    <w:name w:val="citation-266"/>
    <w:basedOn w:val="Paragrafoarenletra-tipolehenetsia"/>
    <w:rsid w:val="000B27C0"/>
  </w:style>
  <w:style w:type="character" w:customStyle="1" w:styleId="citation-265">
    <w:name w:val="citation-265"/>
    <w:basedOn w:val="Paragrafoarenletra-tipolehenetsia"/>
    <w:rsid w:val="000B27C0"/>
  </w:style>
  <w:style w:type="character" w:customStyle="1" w:styleId="citation-264">
    <w:name w:val="citation-264"/>
    <w:basedOn w:val="Paragrafoarenletra-tipolehenetsia"/>
    <w:rsid w:val="000B27C0"/>
  </w:style>
  <w:style w:type="character" w:customStyle="1" w:styleId="citation-263">
    <w:name w:val="citation-263"/>
    <w:basedOn w:val="Paragrafoarenletra-tipolehenetsia"/>
    <w:rsid w:val="000B27C0"/>
  </w:style>
  <w:style w:type="character" w:customStyle="1" w:styleId="citation-262">
    <w:name w:val="citation-262"/>
    <w:basedOn w:val="Paragrafoarenletra-tipolehenetsia"/>
    <w:rsid w:val="000B27C0"/>
  </w:style>
  <w:style w:type="character" w:customStyle="1" w:styleId="citation-261">
    <w:name w:val="citation-261"/>
    <w:basedOn w:val="Paragrafoarenletra-tipolehenetsia"/>
    <w:rsid w:val="000B27C0"/>
  </w:style>
  <w:style w:type="character" w:customStyle="1" w:styleId="citation-260">
    <w:name w:val="citation-260"/>
    <w:basedOn w:val="Paragrafoarenletra-tipolehenetsia"/>
    <w:rsid w:val="000B27C0"/>
  </w:style>
  <w:style w:type="character" w:customStyle="1" w:styleId="citation-259">
    <w:name w:val="citation-259"/>
    <w:basedOn w:val="Paragrafoarenletra-tipolehenetsia"/>
    <w:rsid w:val="000B27C0"/>
  </w:style>
  <w:style w:type="character" w:customStyle="1" w:styleId="citation-258">
    <w:name w:val="citation-258"/>
    <w:basedOn w:val="Paragrafoarenletra-tipolehenetsia"/>
    <w:rsid w:val="000B27C0"/>
  </w:style>
  <w:style w:type="character" w:customStyle="1" w:styleId="citation-257">
    <w:name w:val="citation-257"/>
    <w:basedOn w:val="Paragrafoarenletra-tipolehenetsia"/>
    <w:rsid w:val="000B27C0"/>
  </w:style>
  <w:style w:type="character" w:customStyle="1" w:styleId="citation-256">
    <w:name w:val="citation-256"/>
    <w:basedOn w:val="Paragrafoarenletra-tipolehenetsia"/>
    <w:rsid w:val="000B27C0"/>
  </w:style>
  <w:style w:type="character" w:customStyle="1" w:styleId="citation-255">
    <w:name w:val="citation-255"/>
    <w:basedOn w:val="Paragrafoarenletra-tipolehenetsia"/>
    <w:rsid w:val="000B27C0"/>
  </w:style>
  <w:style w:type="character" w:customStyle="1" w:styleId="citation-254">
    <w:name w:val="citation-254"/>
    <w:basedOn w:val="Paragrafoarenletra-tipolehenetsia"/>
    <w:rsid w:val="000B27C0"/>
  </w:style>
  <w:style w:type="character" w:customStyle="1" w:styleId="citation-253">
    <w:name w:val="citation-253"/>
    <w:basedOn w:val="Paragrafoarenletra-tipolehenetsia"/>
    <w:rsid w:val="000B27C0"/>
  </w:style>
  <w:style w:type="character" w:customStyle="1" w:styleId="citation-252">
    <w:name w:val="citation-252"/>
    <w:basedOn w:val="Paragrafoarenletra-tipolehenetsia"/>
    <w:rsid w:val="000B27C0"/>
  </w:style>
  <w:style w:type="character" w:customStyle="1" w:styleId="citation-251">
    <w:name w:val="citation-251"/>
    <w:basedOn w:val="Paragrafoarenletra-tipolehenetsia"/>
    <w:rsid w:val="000B27C0"/>
  </w:style>
  <w:style w:type="character" w:customStyle="1" w:styleId="citation-250">
    <w:name w:val="citation-250"/>
    <w:basedOn w:val="Paragrafoarenletra-tipolehenetsia"/>
    <w:rsid w:val="000B27C0"/>
  </w:style>
  <w:style w:type="character" w:customStyle="1" w:styleId="citation-249">
    <w:name w:val="citation-249"/>
    <w:basedOn w:val="Paragrafoarenletra-tipolehenetsia"/>
    <w:rsid w:val="000B27C0"/>
  </w:style>
  <w:style w:type="character" w:customStyle="1" w:styleId="citation-248">
    <w:name w:val="citation-248"/>
    <w:basedOn w:val="Paragrafoarenletra-tipolehenetsia"/>
    <w:rsid w:val="000B27C0"/>
  </w:style>
  <w:style w:type="character" w:customStyle="1" w:styleId="citation-247">
    <w:name w:val="citation-247"/>
    <w:basedOn w:val="Paragrafoarenletra-tipolehenetsia"/>
    <w:rsid w:val="000B27C0"/>
  </w:style>
  <w:style w:type="character" w:customStyle="1" w:styleId="citation-246">
    <w:name w:val="citation-246"/>
    <w:basedOn w:val="Paragrafoarenletra-tipolehenetsia"/>
    <w:rsid w:val="000B27C0"/>
  </w:style>
  <w:style w:type="character" w:customStyle="1" w:styleId="citation-245">
    <w:name w:val="citation-245"/>
    <w:basedOn w:val="Paragrafoarenletra-tipolehenetsia"/>
    <w:rsid w:val="000B27C0"/>
  </w:style>
  <w:style w:type="character" w:customStyle="1" w:styleId="citation-197">
    <w:name w:val="citation-197"/>
    <w:basedOn w:val="Paragrafoarenletra-tipolehenetsia"/>
    <w:rsid w:val="00C742C7"/>
  </w:style>
  <w:style w:type="character" w:customStyle="1" w:styleId="citation-196">
    <w:name w:val="citation-196"/>
    <w:basedOn w:val="Paragrafoarenletra-tipolehenetsia"/>
    <w:rsid w:val="00C742C7"/>
  </w:style>
  <w:style w:type="character" w:customStyle="1" w:styleId="citation-195">
    <w:name w:val="citation-195"/>
    <w:basedOn w:val="Paragrafoarenletra-tipolehenetsia"/>
    <w:rsid w:val="00C742C7"/>
  </w:style>
  <w:style w:type="character" w:customStyle="1" w:styleId="citation-194">
    <w:name w:val="citation-194"/>
    <w:basedOn w:val="Paragrafoarenletra-tipolehenetsia"/>
    <w:rsid w:val="00C742C7"/>
  </w:style>
  <w:style w:type="character" w:customStyle="1" w:styleId="citation-193">
    <w:name w:val="citation-193"/>
    <w:basedOn w:val="Paragrafoarenletra-tipolehenetsia"/>
    <w:rsid w:val="00C742C7"/>
  </w:style>
  <w:style w:type="character" w:customStyle="1" w:styleId="citation-192">
    <w:name w:val="citation-192"/>
    <w:basedOn w:val="Paragrafoarenletra-tipolehenetsia"/>
    <w:rsid w:val="00C742C7"/>
  </w:style>
  <w:style w:type="character" w:customStyle="1" w:styleId="citation-191">
    <w:name w:val="citation-191"/>
    <w:basedOn w:val="Paragrafoarenletra-tipolehenetsia"/>
    <w:rsid w:val="00C742C7"/>
  </w:style>
  <w:style w:type="character" w:customStyle="1" w:styleId="citation-190">
    <w:name w:val="citation-190"/>
    <w:basedOn w:val="Paragrafoarenletra-tipolehenetsia"/>
    <w:rsid w:val="00C742C7"/>
  </w:style>
  <w:style w:type="character" w:customStyle="1" w:styleId="citation-189">
    <w:name w:val="citation-189"/>
    <w:basedOn w:val="Paragrafoarenletra-tipolehenetsia"/>
    <w:rsid w:val="00C742C7"/>
  </w:style>
  <w:style w:type="character" w:customStyle="1" w:styleId="citation-188">
    <w:name w:val="citation-188"/>
    <w:basedOn w:val="Paragrafoarenletra-tipolehenetsia"/>
    <w:rsid w:val="00C742C7"/>
  </w:style>
  <w:style w:type="character" w:customStyle="1" w:styleId="citation-187">
    <w:name w:val="citation-187"/>
    <w:basedOn w:val="Paragrafoarenletra-tipolehenetsia"/>
    <w:rsid w:val="00C742C7"/>
  </w:style>
  <w:style w:type="character" w:customStyle="1" w:styleId="citation-186">
    <w:name w:val="citation-186"/>
    <w:basedOn w:val="Paragrafoarenletra-tipolehenetsia"/>
    <w:rsid w:val="00C742C7"/>
  </w:style>
  <w:style w:type="character" w:customStyle="1" w:styleId="citation-185">
    <w:name w:val="citation-185"/>
    <w:basedOn w:val="Paragrafoarenletra-tipolehenetsia"/>
    <w:rsid w:val="00C742C7"/>
  </w:style>
  <w:style w:type="character" w:customStyle="1" w:styleId="citation-184">
    <w:name w:val="citation-184"/>
    <w:basedOn w:val="Paragrafoarenletra-tipolehenetsia"/>
    <w:rsid w:val="00C742C7"/>
  </w:style>
  <w:style w:type="character" w:customStyle="1" w:styleId="citation-183">
    <w:name w:val="citation-183"/>
    <w:basedOn w:val="Paragrafoarenletra-tipolehenetsia"/>
    <w:rsid w:val="00C742C7"/>
  </w:style>
  <w:style w:type="character" w:customStyle="1" w:styleId="citation-182">
    <w:name w:val="citation-182"/>
    <w:basedOn w:val="Paragrafoarenletra-tipolehenetsia"/>
    <w:rsid w:val="00C742C7"/>
  </w:style>
  <w:style w:type="character" w:customStyle="1" w:styleId="citation-181">
    <w:name w:val="citation-181"/>
    <w:basedOn w:val="Paragrafoarenletra-tipolehenetsia"/>
    <w:rsid w:val="00C742C7"/>
  </w:style>
  <w:style w:type="character" w:customStyle="1" w:styleId="citation-180">
    <w:name w:val="citation-180"/>
    <w:basedOn w:val="Paragrafoarenletra-tipolehenetsia"/>
    <w:rsid w:val="00C742C7"/>
  </w:style>
  <w:style w:type="character" w:customStyle="1" w:styleId="citation-179">
    <w:name w:val="citation-179"/>
    <w:basedOn w:val="Paragrafoarenletra-tipolehenetsia"/>
    <w:rsid w:val="00C742C7"/>
  </w:style>
  <w:style w:type="character" w:customStyle="1" w:styleId="citation-178">
    <w:name w:val="citation-178"/>
    <w:basedOn w:val="Paragrafoarenletra-tipolehenetsia"/>
    <w:rsid w:val="00C742C7"/>
  </w:style>
  <w:style w:type="character" w:customStyle="1" w:styleId="citation-177">
    <w:name w:val="citation-177"/>
    <w:basedOn w:val="Paragrafoarenletra-tipolehenetsia"/>
    <w:rsid w:val="00C742C7"/>
  </w:style>
  <w:style w:type="character" w:customStyle="1" w:styleId="citation-176">
    <w:name w:val="citation-176"/>
    <w:basedOn w:val="Paragrafoarenletra-tipolehenetsia"/>
    <w:rsid w:val="00C742C7"/>
  </w:style>
  <w:style w:type="character" w:customStyle="1" w:styleId="citation-175">
    <w:name w:val="citation-175"/>
    <w:basedOn w:val="Paragrafoarenletra-tipolehenetsia"/>
    <w:rsid w:val="00C742C7"/>
  </w:style>
  <w:style w:type="character" w:customStyle="1" w:styleId="citation-174">
    <w:name w:val="citation-174"/>
    <w:basedOn w:val="Paragrafoarenletra-tipolehenetsia"/>
    <w:rsid w:val="00C742C7"/>
  </w:style>
  <w:style w:type="character" w:customStyle="1" w:styleId="citation-173">
    <w:name w:val="citation-173"/>
    <w:basedOn w:val="Paragrafoarenletra-tipolehenetsia"/>
    <w:rsid w:val="00C742C7"/>
  </w:style>
  <w:style w:type="character" w:customStyle="1" w:styleId="citation-172">
    <w:name w:val="citation-172"/>
    <w:basedOn w:val="Paragrafoarenletra-tipolehenetsia"/>
    <w:rsid w:val="00C742C7"/>
  </w:style>
  <w:style w:type="character" w:customStyle="1" w:styleId="citation-171">
    <w:name w:val="citation-171"/>
    <w:basedOn w:val="Paragrafoarenletra-tipolehenetsia"/>
    <w:rsid w:val="00C742C7"/>
  </w:style>
  <w:style w:type="character" w:customStyle="1" w:styleId="citation-170">
    <w:name w:val="citation-170"/>
    <w:basedOn w:val="Paragrafoarenletra-tipolehenetsia"/>
    <w:rsid w:val="00C742C7"/>
  </w:style>
  <w:style w:type="character" w:customStyle="1" w:styleId="citation-169">
    <w:name w:val="citation-169"/>
    <w:basedOn w:val="Paragrafoarenletra-tipolehenetsia"/>
    <w:rsid w:val="00C742C7"/>
  </w:style>
  <w:style w:type="character" w:customStyle="1" w:styleId="citation-168">
    <w:name w:val="citation-168"/>
    <w:basedOn w:val="Paragrafoarenletra-tipolehenetsia"/>
    <w:rsid w:val="00C742C7"/>
  </w:style>
  <w:style w:type="character" w:customStyle="1" w:styleId="citation-167">
    <w:name w:val="citation-167"/>
    <w:basedOn w:val="Paragrafoarenletra-tipolehenetsia"/>
    <w:rsid w:val="00C742C7"/>
  </w:style>
  <w:style w:type="character" w:customStyle="1" w:styleId="citation-166">
    <w:name w:val="citation-166"/>
    <w:basedOn w:val="Paragrafoarenletra-tipolehenetsia"/>
    <w:rsid w:val="00C742C7"/>
  </w:style>
  <w:style w:type="character" w:customStyle="1" w:styleId="citation-165">
    <w:name w:val="citation-165"/>
    <w:basedOn w:val="Paragrafoarenletra-tipolehenetsia"/>
    <w:rsid w:val="00C742C7"/>
  </w:style>
  <w:style w:type="character" w:customStyle="1" w:styleId="citation-164">
    <w:name w:val="citation-164"/>
    <w:basedOn w:val="Paragrafoarenletra-tipolehenetsia"/>
    <w:rsid w:val="00C742C7"/>
  </w:style>
  <w:style w:type="character" w:customStyle="1" w:styleId="citation-163">
    <w:name w:val="citation-163"/>
    <w:basedOn w:val="Paragrafoarenletra-tipolehenetsia"/>
    <w:rsid w:val="00C742C7"/>
  </w:style>
  <w:style w:type="character" w:customStyle="1" w:styleId="citation-162">
    <w:name w:val="citation-162"/>
    <w:basedOn w:val="Paragrafoarenletra-tipolehenetsia"/>
    <w:rsid w:val="00C742C7"/>
  </w:style>
  <w:style w:type="character" w:customStyle="1" w:styleId="citation-161">
    <w:name w:val="citation-161"/>
    <w:basedOn w:val="Paragrafoarenletra-tipolehenetsia"/>
    <w:rsid w:val="00C742C7"/>
  </w:style>
  <w:style w:type="character" w:customStyle="1" w:styleId="citation-160">
    <w:name w:val="citation-160"/>
    <w:basedOn w:val="Paragrafoarenletra-tipolehenetsia"/>
    <w:rsid w:val="00C742C7"/>
  </w:style>
  <w:style w:type="character" w:customStyle="1" w:styleId="citation-159">
    <w:name w:val="citation-159"/>
    <w:basedOn w:val="Paragrafoarenletra-tipolehenetsia"/>
    <w:rsid w:val="00C742C7"/>
  </w:style>
  <w:style w:type="character" w:customStyle="1" w:styleId="citation-158">
    <w:name w:val="citation-158"/>
    <w:basedOn w:val="Paragrafoarenletra-tipolehenetsia"/>
    <w:rsid w:val="00C742C7"/>
  </w:style>
  <w:style w:type="character" w:customStyle="1" w:styleId="citation-157">
    <w:name w:val="citation-157"/>
    <w:basedOn w:val="Paragrafoarenletra-tipolehenetsia"/>
    <w:rsid w:val="00C742C7"/>
  </w:style>
  <w:style w:type="character" w:customStyle="1" w:styleId="citation-156">
    <w:name w:val="citation-156"/>
    <w:basedOn w:val="Paragrafoarenletra-tipolehenetsia"/>
    <w:rsid w:val="00C742C7"/>
  </w:style>
  <w:style w:type="character" w:customStyle="1" w:styleId="citation-155">
    <w:name w:val="citation-155"/>
    <w:basedOn w:val="Paragrafoarenletra-tipolehenetsia"/>
    <w:rsid w:val="00C742C7"/>
  </w:style>
  <w:style w:type="character" w:customStyle="1" w:styleId="citation-154">
    <w:name w:val="citation-154"/>
    <w:basedOn w:val="Paragrafoarenletra-tipolehenetsia"/>
    <w:rsid w:val="00C742C7"/>
  </w:style>
  <w:style w:type="character" w:customStyle="1" w:styleId="citation-153">
    <w:name w:val="citation-153"/>
    <w:basedOn w:val="Paragrafoarenletra-tipolehenetsia"/>
    <w:rsid w:val="00C742C7"/>
  </w:style>
  <w:style w:type="character" w:customStyle="1" w:styleId="citation-152">
    <w:name w:val="citation-152"/>
    <w:basedOn w:val="Paragrafoarenletra-tipolehenetsia"/>
    <w:rsid w:val="00C742C7"/>
  </w:style>
  <w:style w:type="character" w:customStyle="1" w:styleId="citation-151">
    <w:name w:val="citation-151"/>
    <w:basedOn w:val="Paragrafoarenletra-tipolehenetsia"/>
    <w:rsid w:val="00C742C7"/>
  </w:style>
  <w:style w:type="character" w:customStyle="1" w:styleId="citation-150">
    <w:name w:val="citation-150"/>
    <w:basedOn w:val="Paragrafoarenletra-tipolehenetsia"/>
    <w:rsid w:val="00C742C7"/>
  </w:style>
  <w:style w:type="character" w:customStyle="1" w:styleId="citation-149">
    <w:name w:val="citation-149"/>
    <w:basedOn w:val="Paragrafoarenletra-tipolehenetsia"/>
    <w:rsid w:val="00C742C7"/>
  </w:style>
  <w:style w:type="character" w:customStyle="1" w:styleId="citation-148">
    <w:name w:val="citation-148"/>
    <w:basedOn w:val="Paragrafoarenletra-tipolehenetsia"/>
    <w:rsid w:val="00C742C7"/>
  </w:style>
  <w:style w:type="character" w:customStyle="1" w:styleId="citation-147">
    <w:name w:val="citation-147"/>
    <w:basedOn w:val="Paragrafoarenletra-tipolehenetsia"/>
    <w:rsid w:val="00C742C7"/>
  </w:style>
  <w:style w:type="character" w:customStyle="1" w:styleId="citation-146">
    <w:name w:val="citation-146"/>
    <w:basedOn w:val="Paragrafoarenletra-tipolehenetsia"/>
    <w:rsid w:val="00C742C7"/>
  </w:style>
  <w:style w:type="character" w:customStyle="1" w:styleId="citation-145">
    <w:name w:val="citation-145"/>
    <w:basedOn w:val="Paragrafoarenletra-tipolehenetsia"/>
    <w:rsid w:val="00C742C7"/>
  </w:style>
  <w:style w:type="character" w:customStyle="1" w:styleId="citation-144">
    <w:name w:val="citation-144"/>
    <w:basedOn w:val="Paragrafoarenletra-tipolehenetsia"/>
    <w:rsid w:val="00C742C7"/>
  </w:style>
  <w:style w:type="character" w:customStyle="1" w:styleId="citation-143">
    <w:name w:val="citation-143"/>
    <w:basedOn w:val="Paragrafoarenletra-tipolehenetsia"/>
    <w:rsid w:val="00C742C7"/>
  </w:style>
  <w:style w:type="character" w:customStyle="1" w:styleId="citation-142">
    <w:name w:val="citation-142"/>
    <w:basedOn w:val="Paragrafoarenletra-tipolehenetsia"/>
    <w:rsid w:val="00C742C7"/>
  </w:style>
  <w:style w:type="character" w:customStyle="1" w:styleId="citation-141">
    <w:name w:val="citation-141"/>
    <w:basedOn w:val="Paragrafoarenletra-tipolehenetsia"/>
    <w:rsid w:val="00C742C7"/>
  </w:style>
  <w:style w:type="character" w:customStyle="1" w:styleId="citation-140">
    <w:name w:val="citation-140"/>
    <w:basedOn w:val="Paragrafoarenletra-tipolehenetsia"/>
    <w:rsid w:val="00C742C7"/>
  </w:style>
  <w:style w:type="character" w:customStyle="1" w:styleId="citation-139">
    <w:name w:val="citation-139"/>
    <w:basedOn w:val="Paragrafoarenletra-tipolehenetsia"/>
    <w:rsid w:val="00C742C7"/>
  </w:style>
  <w:style w:type="character" w:customStyle="1" w:styleId="citation-138">
    <w:name w:val="citation-138"/>
    <w:basedOn w:val="Paragrafoarenletra-tipolehenetsia"/>
    <w:rsid w:val="00C742C7"/>
  </w:style>
  <w:style w:type="character" w:customStyle="1" w:styleId="citation-137">
    <w:name w:val="citation-137"/>
    <w:basedOn w:val="Paragrafoarenletra-tipolehenetsia"/>
    <w:rsid w:val="00C742C7"/>
  </w:style>
  <w:style w:type="character" w:customStyle="1" w:styleId="citation-136">
    <w:name w:val="citation-136"/>
    <w:basedOn w:val="Paragrafoarenletra-tipolehenetsia"/>
    <w:rsid w:val="00C742C7"/>
  </w:style>
  <w:style w:type="character" w:customStyle="1" w:styleId="citation-135">
    <w:name w:val="citation-135"/>
    <w:basedOn w:val="Paragrafoarenletra-tipolehenetsia"/>
    <w:rsid w:val="00C742C7"/>
  </w:style>
  <w:style w:type="character" w:customStyle="1" w:styleId="citation-134">
    <w:name w:val="citation-134"/>
    <w:basedOn w:val="Paragrafoarenletra-tipolehenetsia"/>
    <w:rsid w:val="00C742C7"/>
  </w:style>
  <w:style w:type="character" w:customStyle="1" w:styleId="citation-133">
    <w:name w:val="citation-133"/>
    <w:basedOn w:val="Paragrafoarenletra-tipolehenetsia"/>
    <w:rsid w:val="00C742C7"/>
  </w:style>
  <w:style w:type="character" w:customStyle="1" w:styleId="citation-132">
    <w:name w:val="citation-132"/>
    <w:basedOn w:val="Paragrafoarenletra-tipolehenetsia"/>
    <w:rsid w:val="00C742C7"/>
  </w:style>
  <w:style w:type="character" w:customStyle="1" w:styleId="citation-833">
    <w:name w:val="citation-833"/>
    <w:basedOn w:val="Paragrafoarenletra-tipolehenetsia"/>
    <w:rsid w:val="00C742C7"/>
  </w:style>
  <w:style w:type="character" w:customStyle="1" w:styleId="citation-832">
    <w:name w:val="citation-832"/>
    <w:basedOn w:val="Paragrafoarenletra-tipolehenetsia"/>
    <w:rsid w:val="00C742C7"/>
  </w:style>
  <w:style w:type="character" w:customStyle="1" w:styleId="citation-831">
    <w:name w:val="citation-831"/>
    <w:basedOn w:val="Paragrafoarenletra-tipolehenetsia"/>
    <w:rsid w:val="00C742C7"/>
  </w:style>
  <w:style w:type="character" w:customStyle="1" w:styleId="citation-830">
    <w:name w:val="citation-830"/>
    <w:basedOn w:val="Paragrafoarenletra-tipolehenetsia"/>
    <w:rsid w:val="00C742C7"/>
  </w:style>
  <w:style w:type="character" w:customStyle="1" w:styleId="citation-829">
    <w:name w:val="citation-829"/>
    <w:basedOn w:val="Paragrafoarenletra-tipolehenetsia"/>
    <w:rsid w:val="00C742C7"/>
  </w:style>
  <w:style w:type="character" w:customStyle="1" w:styleId="citation-828">
    <w:name w:val="citation-828"/>
    <w:basedOn w:val="Paragrafoarenletra-tipolehenetsia"/>
    <w:rsid w:val="00C742C7"/>
  </w:style>
  <w:style w:type="character" w:customStyle="1" w:styleId="citation-827">
    <w:name w:val="citation-827"/>
    <w:basedOn w:val="Paragrafoarenletra-tipolehenetsia"/>
    <w:rsid w:val="00C742C7"/>
  </w:style>
  <w:style w:type="character" w:customStyle="1" w:styleId="citation-826">
    <w:name w:val="citation-826"/>
    <w:basedOn w:val="Paragrafoarenletra-tipolehenetsia"/>
    <w:rsid w:val="00C742C7"/>
  </w:style>
  <w:style w:type="character" w:customStyle="1" w:styleId="citation-825">
    <w:name w:val="citation-825"/>
    <w:basedOn w:val="Paragrafoarenletra-tipolehenetsia"/>
    <w:rsid w:val="00C742C7"/>
  </w:style>
  <w:style w:type="character" w:customStyle="1" w:styleId="citation-824">
    <w:name w:val="citation-824"/>
    <w:basedOn w:val="Paragrafoarenletra-tipolehenetsia"/>
    <w:rsid w:val="00C742C7"/>
  </w:style>
  <w:style w:type="character" w:customStyle="1" w:styleId="citation-823">
    <w:name w:val="citation-823"/>
    <w:basedOn w:val="Paragrafoarenletra-tipolehenetsia"/>
    <w:rsid w:val="00C742C7"/>
  </w:style>
  <w:style w:type="character" w:customStyle="1" w:styleId="citation-822">
    <w:name w:val="citation-822"/>
    <w:basedOn w:val="Paragrafoarenletra-tipolehenetsia"/>
    <w:rsid w:val="00C742C7"/>
  </w:style>
  <w:style w:type="character" w:customStyle="1" w:styleId="citation-821">
    <w:name w:val="citation-821"/>
    <w:basedOn w:val="Paragrafoarenletra-tipolehenetsia"/>
    <w:rsid w:val="00C742C7"/>
  </w:style>
  <w:style w:type="character" w:customStyle="1" w:styleId="citation-820">
    <w:name w:val="citation-820"/>
    <w:basedOn w:val="Paragrafoarenletra-tipolehenetsia"/>
    <w:rsid w:val="00C742C7"/>
  </w:style>
  <w:style w:type="character" w:customStyle="1" w:styleId="citation-819">
    <w:name w:val="citation-819"/>
    <w:basedOn w:val="Paragrafoarenletra-tipolehenetsia"/>
    <w:rsid w:val="00C742C7"/>
  </w:style>
  <w:style w:type="character" w:customStyle="1" w:styleId="citation-818">
    <w:name w:val="citation-818"/>
    <w:basedOn w:val="Paragrafoarenletra-tipolehenetsia"/>
    <w:rsid w:val="00C742C7"/>
  </w:style>
  <w:style w:type="character" w:customStyle="1" w:styleId="citation-817">
    <w:name w:val="citation-817"/>
    <w:basedOn w:val="Paragrafoarenletra-tipolehenetsia"/>
    <w:rsid w:val="00C742C7"/>
  </w:style>
  <w:style w:type="character" w:customStyle="1" w:styleId="citation-816">
    <w:name w:val="citation-816"/>
    <w:basedOn w:val="Paragrafoarenletra-tipolehenetsia"/>
    <w:rsid w:val="00C742C7"/>
  </w:style>
  <w:style w:type="character" w:customStyle="1" w:styleId="citation-815">
    <w:name w:val="citation-815"/>
    <w:basedOn w:val="Paragrafoarenletra-tipolehenetsia"/>
    <w:rsid w:val="00C742C7"/>
  </w:style>
  <w:style w:type="character" w:customStyle="1" w:styleId="citation-814">
    <w:name w:val="citation-814"/>
    <w:basedOn w:val="Paragrafoarenletra-tipolehenetsia"/>
    <w:rsid w:val="00C742C7"/>
  </w:style>
  <w:style w:type="character" w:customStyle="1" w:styleId="citation-813">
    <w:name w:val="citation-813"/>
    <w:basedOn w:val="Paragrafoarenletra-tipolehenetsia"/>
    <w:rsid w:val="00C742C7"/>
  </w:style>
  <w:style w:type="character" w:customStyle="1" w:styleId="citation-812">
    <w:name w:val="citation-812"/>
    <w:basedOn w:val="Paragrafoarenletra-tipolehenetsia"/>
    <w:rsid w:val="00C742C7"/>
  </w:style>
  <w:style w:type="character" w:customStyle="1" w:styleId="citation-811">
    <w:name w:val="citation-811"/>
    <w:basedOn w:val="Paragrafoarenletra-tipolehenetsia"/>
    <w:rsid w:val="00C742C7"/>
  </w:style>
  <w:style w:type="character" w:customStyle="1" w:styleId="citation-810">
    <w:name w:val="citation-810"/>
    <w:basedOn w:val="Paragrafoarenletra-tipolehenetsia"/>
    <w:rsid w:val="00C742C7"/>
  </w:style>
  <w:style w:type="character" w:customStyle="1" w:styleId="citation-809">
    <w:name w:val="citation-809"/>
    <w:basedOn w:val="Paragrafoarenletra-tipolehenetsia"/>
    <w:rsid w:val="00C742C7"/>
  </w:style>
  <w:style w:type="character" w:customStyle="1" w:styleId="citation-808">
    <w:name w:val="citation-808"/>
    <w:basedOn w:val="Paragrafoarenletra-tipolehenetsia"/>
    <w:rsid w:val="00C742C7"/>
  </w:style>
  <w:style w:type="character" w:customStyle="1" w:styleId="citation-807">
    <w:name w:val="citation-807"/>
    <w:basedOn w:val="Paragrafoarenletra-tipolehenetsia"/>
    <w:rsid w:val="00C742C7"/>
  </w:style>
  <w:style w:type="character" w:customStyle="1" w:styleId="citation-806">
    <w:name w:val="citation-806"/>
    <w:basedOn w:val="Paragrafoarenletra-tipolehenetsia"/>
    <w:rsid w:val="00C742C7"/>
  </w:style>
  <w:style w:type="character" w:customStyle="1" w:styleId="citation-805">
    <w:name w:val="citation-805"/>
    <w:basedOn w:val="Paragrafoarenletra-tipolehenetsia"/>
    <w:rsid w:val="00C742C7"/>
  </w:style>
  <w:style w:type="character" w:customStyle="1" w:styleId="citation-804">
    <w:name w:val="citation-804"/>
    <w:basedOn w:val="Paragrafoarenletra-tipolehenetsia"/>
    <w:rsid w:val="00C742C7"/>
  </w:style>
  <w:style w:type="character" w:customStyle="1" w:styleId="citation-803">
    <w:name w:val="citation-803"/>
    <w:basedOn w:val="Paragrafoarenletra-tipolehenetsia"/>
    <w:rsid w:val="00C742C7"/>
  </w:style>
  <w:style w:type="character" w:customStyle="1" w:styleId="citation-802">
    <w:name w:val="citation-802"/>
    <w:basedOn w:val="Paragrafoarenletra-tipolehenetsia"/>
    <w:rsid w:val="00C742C7"/>
  </w:style>
  <w:style w:type="character" w:customStyle="1" w:styleId="citation-801">
    <w:name w:val="citation-801"/>
    <w:basedOn w:val="Paragrafoarenletra-tipolehenetsia"/>
    <w:rsid w:val="00C742C7"/>
  </w:style>
  <w:style w:type="character" w:customStyle="1" w:styleId="citation-800">
    <w:name w:val="citation-800"/>
    <w:basedOn w:val="Paragrafoarenletra-tipolehenetsia"/>
    <w:rsid w:val="00C742C7"/>
  </w:style>
  <w:style w:type="character" w:customStyle="1" w:styleId="citation-799">
    <w:name w:val="citation-799"/>
    <w:basedOn w:val="Paragrafoarenletra-tipolehenetsia"/>
    <w:rsid w:val="00C742C7"/>
  </w:style>
  <w:style w:type="character" w:customStyle="1" w:styleId="citation-798">
    <w:name w:val="citation-798"/>
    <w:basedOn w:val="Paragrafoarenletra-tipolehenetsia"/>
    <w:rsid w:val="00C742C7"/>
  </w:style>
  <w:style w:type="character" w:customStyle="1" w:styleId="citation-797">
    <w:name w:val="citation-797"/>
    <w:basedOn w:val="Paragrafoarenletra-tipolehenetsia"/>
    <w:rsid w:val="00C742C7"/>
  </w:style>
  <w:style w:type="character" w:customStyle="1" w:styleId="citation-796">
    <w:name w:val="citation-796"/>
    <w:basedOn w:val="Paragrafoarenletra-tipolehenetsia"/>
    <w:rsid w:val="00C742C7"/>
  </w:style>
  <w:style w:type="character" w:customStyle="1" w:styleId="citation-795">
    <w:name w:val="citation-795"/>
    <w:basedOn w:val="Paragrafoarenletra-tipolehenetsia"/>
    <w:rsid w:val="00C742C7"/>
  </w:style>
  <w:style w:type="character" w:customStyle="1" w:styleId="citation-794">
    <w:name w:val="citation-794"/>
    <w:basedOn w:val="Paragrafoarenletra-tipolehenetsia"/>
    <w:rsid w:val="00C742C7"/>
  </w:style>
  <w:style w:type="character" w:customStyle="1" w:styleId="citation-793">
    <w:name w:val="citation-793"/>
    <w:basedOn w:val="Paragrafoarenletra-tipolehenetsia"/>
    <w:rsid w:val="00C742C7"/>
  </w:style>
  <w:style w:type="character" w:customStyle="1" w:styleId="citation-792">
    <w:name w:val="citation-792"/>
    <w:basedOn w:val="Paragrafoarenletra-tipolehenetsia"/>
    <w:rsid w:val="00C742C7"/>
  </w:style>
  <w:style w:type="character" w:customStyle="1" w:styleId="citation-791">
    <w:name w:val="citation-791"/>
    <w:basedOn w:val="Paragrafoarenletra-tipolehenetsia"/>
    <w:rsid w:val="00C742C7"/>
  </w:style>
  <w:style w:type="character" w:customStyle="1" w:styleId="citation-790">
    <w:name w:val="citation-790"/>
    <w:basedOn w:val="Paragrafoarenletra-tipolehenetsia"/>
    <w:rsid w:val="00C742C7"/>
  </w:style>
  <w:style w:type="character" w:customStyle="1" w:styleId="citation-789">
    <w:name w:val="citation-789"/>
    <w:basedOn w:val="Paragrafoarenletra-tipolehenetsia"/>
    <w:rsid w:val="00C742C7"/>
  </w:style>
  <w:style w:type="character" w:customStyle="1" w:styleId="citation-788">
    <w:name w:val="citation-788"/>
    <w:basedOn w:val="Paragrafoarenletra-tipolehenetsia"/>
    <w:rsid w:val="00C742C7"/>
  </w:style>
  <w:style w:type="character" w:customStyle="1" w:styleId="citation-787">
    <w:name w:val="citation-787"/>
    <w:basedOn w:val="Paragrafoarenletra-tipolehenetsia"/>
    <w:rsid w:val="00C742C7"/>
  </w:style>
  <w:style w:type="character" w:customStyle="1" w:styleId="citation-786">
    <w:name w:val="citation-786"/>
    <w:basedOn w:val="Paragrafoarenletra-tipolehenetsia"/>
    <w:rsid w:val="00C742C7"/>
  </w:style>
  <w:style w:type="character" w:customStyle="1" w:styleId="citation-785">
    <w:name w:val="citation-785"/>
    <w:basedOn w:val="Paragrafoarenletra-tipolehenetsia"/>
    <w:rsid w:val="00C742C7"/>
  </w:style>
  <w:style w:type="character" w:customStyle="1" w:styleId="citation-784">
    <w:name w:val="citation-784"/>
    <w:basedOn w:val="Paragrafoarenletra-tipolehenetsia"/>
    <w:rsid w:val="00C742C7"/>
  </w:style>
  <w:style w:type="character" w:customStyle="1" w:styleId="citation-783">
    <w:name w:val="citation-783"/>
    <w:basedOn w:val="Paragrafoarenletra-tipolehenetsia"/>
    <w:rsid w:val="00C742C7"/>
  </w:style>
  <w:style w:type="character" w:customStyle="1" w:styleId="citation-782">
    <w:name w:val="citation-782"/>
    <w:basedOn w:val="Paragrafoarenletra-tipolehenetsia"/>
    <w:rsid w:val="00C742C7"/>
  </w:style>
  <w:style w:type="character" w:customStyle="1" w:styleId="citation-781">
    <w:name w:val="citation-781"/>
    <w:basedOn w:val="Paragrafoarenletra-tipolehenetsia"/>
    <w:rsid w:val="00C742C7"/>
  </w:style>
  <w:style w:type="character" w:customStyle="1" w:styleId="citation-780">
    <w:name w:val="citation-780"/>
    <w:basedOn w:val="Paragrafoarenletra-tipolehenetsia"/>
    <w:rsid w:val="00C742C7"/>
  </w:style>
  <w:style w:type="character" w:customStyle="1" w:styleId="citation-779">
    <w:name w:val="citation-779"/>
    <w:basedOn w:val="Paragrafoarenletra-tipolehenetsia"/>
    <w:rsid w:val="00C742C7"/>
  </w:style>
  <w:style w:type="character" w:customStyle="1" w:styleId="citation-778">
    <w:name w:val="citation-778"/>
    <w:basedOn w:val="Paragrafoarenletra-tipolehenetsia"/>
    <w:rsid w:val="00C742C7"/>
  </w:style>
  <w:style w:type="character" w:customStyle="1" w:styleId="citation-777">
    <w:name w:val="citation-777"/>
    <w:basedOn w:val="Paragrafoarenletra-tipolehenetsia"/>
    <w:rsid w:val="00C742C7"/>
  </w:style>
  <w:style w:type="character" w:customStyle="1" w:styleId="citation-776">
    <w:name w:val="citation-776"/>
    <w:basedOn w:val="Paragrafoarenletra-tipolehenetsia"/>
    <w:rsid w:val="00C742C7"/>
  </w:style>
  <w:style w:type="character" w:customStyle="1" w:styleId="citation-775">
    <w:name w:val="citation-775"/>
    <w:basedOn w:val="Paragrafoarenletra-tipolehenetsia"/>
    <w:rsid w:val="00C742C7"/>
  </w:style>
  <w:style w:type="character" w:customStyle="1" w:styleId="citation-774">
    <w:name w:val="citation-774"/>
    <w:basedOn w:val="Paragrafoarenletra-tipolehenetsia"/>
    <w:rsid w:val="00C742C7"/>
  </w:style>
  <w:style w:type="character" w:customStyle="1" w:styleId="citation-773">
    <w:name w:val="citation-773"/>
    <w:basedOn w:val="Paragrafoarenletra-tipolehenetsia"/>
    <w:rsid w:val="00C742C7"/>
  </w:style>
  <w:style w:type="character" w:customStyle="1" w:styleId="citation-772">
    <w:name w:val="citation-772"/>
    <w:basedOn w:val="Paragrafoarenletra-tipolehenetsia"/>
    <w:rsid w:val="00C742C7"/>
  </w:style>
  <w:style w:type="character" w:customStyle="1" w:styleId="citation-771">
    <w:name w:val="citation-771"/>
    <w:basedOn w:val="Paragrafoarenletra-tipolehenetsia"/>
    <w:rsid w:val="00C742C7"/>
  </w:style>
  <w:style w:type="character" w:customStyle="1" w:styleId="citation-770">
    <w:name w:val="citation-770"/>
    <w:basedOn w:val="Paragrafoarenletra-tipolehenetsia"/>
    <w:rsid w:val="00C742C7"/>
  </w:style>
  <w:style w:type="character" w:customStyle="1" w:styleId="citation-769">
    <w:name w:val="citation-769"/>
    <w:basedOn w:val="Paragrafoarenletra-tipolehenetsia"/>
    <w:rsid w:val="00C742C7"/>
  </w:style>
  <w:style w:type="character" w:customStyle="1" w:styleId="citation-768">
    <w:name w:val="citation-768"/>
    <w:basedOn w:val="Paragrafoarenletra-tipolehenetsia"/>
    <w:rsid w:val="00C742C7"/>
  </w:style>
  <w:style w:type="character" w:customStyle="1" w:styleId="citation-767">
    <w:name w:val="citation-767"/>
    <w:basedOn w:val="Paragrafoarenletra-tipolehenetsia"/>
    <w:rsid w:val="00C742C7"/>
  </w:style>
  <w:style w:type="character" w:customStyle="1" w:styleId="citation-766">
    <w:name w:val="citation-766"/>
    <w:basedOn w:val="Paragrafoarenletra-tipolehenetsia"/>
    <w:rsid w:val="00C742C7"/>
  </w:style>
  <w:style w:type="character" w:customStyle="1" w:styleId="citation-765">
    <w:name w:val="citation-765"/>
    <w:basedOn w:val="Paragrafoarenletra-tipolehenetsia"/>
    <w:rsid w:val="00C742C7"/>
  </w:style>
  <w:style w:type="character" w:customStyle="1" w:styleId="citation-764">
    <w:name w:val="citation-764"/>
    <w:basedOn w:val="Paragrafoarenletra-tipolehenetsia"/>
    <w:rsid w:val="00C742C7"/>
  </w:style>
  <w:style w:type="character" w:customStyle="1" w:styleId="citation-763">
    <w:name w:val="citation-763"/>
    <w:basedOn w:val="Paragrafoarenletra-tipolehenetsia"/>
    <w:rsid w:val="00C742C7"/>
  </w:style>
  <w:style w:type="character" w:customStyle="1" w:styleId="citation-762">
    <w:name w:val="citation-762"/>
    <w:basedOn w:val="Paragrafoarenletra-tipolehenetsia"/>
    <w:rsid w:val="00C742C7"/>
  </w:style>
  <w:style w:type="character" w:customStyle="1" w:styleId="citation-761">
    <w:name w:val="citation-761"/>
    <w:basedOn w:val="Paragrafoarenletra-tipolehenetsia"/>
    <w:rsid w:val="00C742C7"/>
  </w:style>
  <w:style w:type="character" w:customStyle="1" w:styleId="citation-760">
    <w:name w:val="citation-760"/>
    <w:basedOn w:val="Paragrafoarenletra-tipolehenetsia"/>
    <w:rsid w:val="00C742C7"/>
  </w:style>
  <w:style w:type="character" w:customStyle="1" w:styleId="citation-759">
    <w:name w:val="citation-759"/>
    <w:basedOn w:val="Paragrafoarenletra-tipolehenetsia"/>
    <w:rsid w:val="00C742C7"/>
  </w:style>
  <w:style w:type="character" w:customStyle="1" w:styleId="citation-758">
    <w:name w:val="citation-758"/>
    <w:basedOn w:val="Paragrafoarenletra-tipolehenetsia"/>
    <w:rsid w:val="00C742C7"/>
  </w:style>
  <w:style w:type="character" w:customStyle="1" w:styleId="citation-757">
    <w:name w:val="citation-757"/>
    <w:basedOn w:val="Paragrafoarenletra-tipolehenetsia"/>
    <w:rsid w:val="00C742C7"/>
  </w:style>
  <w:style w:type="character" w:customStyle="1" w:styleId="citation-756">
    <w:name w:val="citation-756"/>
    <w:basedOn w:val="Paragrafoarenletra-tipolehenetsia"/>
    <w:rsid w:val="00C742C7"/>
  </w:style>
  <w:style w:type="character" w:customStyle="1" w:styleId="citation-755">
    <w:name w:val="citation-755"/>
    <w:basedOn w:val="Paragrafoarenletra-tipolehenetsia"/>
    <w:rsid w:val="00C742C7"/>
  </w:style>
  <w:style w:type="character" w:customStyle="1" w:styleId="citation-754">
    <w:name w:val="citation-754"/>
    <w:basedOn w:val="Paragrafoarenletra-tipolehenetsia"/>
    <w:rsid w:val="00C742C7"/>
  </w:style>
  <w:style w:type="character" w:customStyle="1" w:styleId="citation-753">
    <w:name w:val="citation-753"/>
    <w:basedOn w:val="Paragrafoarenletra-tipolehenetsia"/>
    <w:rsid w:val="00C742C7"/>
  </w:style>
  <w:style w:type="character" w:customStyle="1" w:styleId="citation-752">
    <w:name w:val="citation-752"/>
    <w:basedOn w:val="Paragrafoarenletra-tipolehenetsia"/>
    <w:rsid w:val="00C742C7"/>
  </w:style>
  <w:style w:type="character" w:customStyle="1" w:styleId="citation-751">
    <w:name w:val="citation-751"/>
    <w:basedOn w:val="Paragrafoarenletra-tipolehenetsia"/>
    <w:rsid w:val="00C742C7"/>
  </w:style>
  <w:style w:type="character" w:customStyle="1" w:styleId="citation-750">
    <w:name w:val="citation-750"/>
    <w:basedOn w:val="Paragrafoarenletra-tipolehenetsia"/>
    <w:rsid w:val="00C742C7"/>
  </w:style>
  <w:style w:type="character" w:customStyle="1" w:styleId="citation-749">
    <w:name w:val="citation-749"/>
    <w:basedOn w:val="Paragrafoarenletra-tipolehenetsia"/>
    <w:rsid w:val="00C742C7"/>
  </w:style>
  <w:style w:type="character" w:customStyle="1" w:styleId="citation-748">
    <w:name w:val="citation-748"/>
    <w:basedOn w:val="Paragrafoarenletra-tipolehenetsia"/>
    <w:rsid w:val="00C742C7"/>
  </w:style>
  <w:style w:type="character" w:customStyle="1" w:styleId="citation-747">
    <w:name w:val="citation-747"/>
    <w:basedOn w:val="Paragrafoarenletra-tipolehenetsia"/>
    <w:rsid w:val="00C742C7"/>
  </w:style>
  <w:style w:type="character" w:customStyle="1" w:styleId="citation-746">
    <w:name w:val="citation-746"/>
    <w:basedOn w:val="Paragrafoarenletra-tipolehenetsia"/>
    <w:rsid w:val="00C742C7"/>
  </w:style>
  <w:style w:type="character" w:customStyle="1" w:styleId="citation-745">
    <w:name w:val="citation-745"/>
    <w:basedOn w:val="Paragrafoarenletra-tipolehenetsia"/>
    <w:rsid w:val="00C742C7"/>
  </w:style>
  <w:style w:type="character" w:customStyle="1" w:styleId="citation-744">
    <w:name w:val="citation-744"/>
    <w:basedOn w:val="Paragrafoarenletra-tipolehenetsia"/>
    <w:rsid w:val="00C742C7"/>
  </w:style>
  <w:style w:type="character" w:customStyle="1" w:styleId="citation-743">
    <w:name w:val="citation-743"/>
    <w:basedOn w:val="Paragrafoarenletra-tipolehenetsia"/>
    <w:rsid w:val="00C742C7"/>
  </w:style>
  <w:style w:type="character" w:customStyle="1" w:styleId="citation-742">
    <w:name w:val="citation-742"/>
    <w:basedOn w:val="Paragrafoarenletra-tipolehenetsia"/>
    <w:rsid w:val="00C742C7"/>
  </w:style>
  <w:style w:type="character" w:customStyle="1" w:styleId="citation-741">
    <w:name w:val="citation-741"/>
    <w:basedOn w:val="Paragrafoarenletra-tipolehenetsia"/>
    <w:rsid w:val="00C742C7"/>
  </w:style>
  <w:style w:type="character" w:customStyle="1" w:styleId="citation-740">
    <w:name w:val="citation-740"/>
    <w:basedOn w:val="Paragrafoarenletra-tipolehenetsia"/>
    <w:rsid w:val="00C742C7"/>
  </w:style>
  <w:style w:type="character" w:customStyle="1" w:styleId="citation-739">
    <w:name w:val="citation-739"/>
    <w:basedOn w:val="Paragrafoarenletra-tipolehenetsia"/>
    <w:rsid w:val="00C742C7"/>
  </w:style>
  <w:style w:type="character" w:customStyle="1" w:styleId="citation-738">
    <w:name w:val="citation-738"/>
    <w:basedOn w:val="Paragrafoarenletra-tipolehenetsia"/>
    <w:rsid w:val="00C742C7"/>
  </w:style>
  <w:style w:type="character" w:customStyle="1" w:styleId="citation-737">
    <w:name w:val="citation-737"/>
    <w:basedOn w:val="Paragrafoarenletra-tipolehenetsia"/>
    <w:rsid w:val="00C742C7"/>
  </w:style>
  <w:style w:type="character" w:customStyle="1" w:styleId="citation-736">
    <w:name w:val="citation-736"/>
    <w:basedOn w:val="Paragrafoarenletra-tipolehenetsia"/>
    <w:rsid w:val="00C742C7"/>
  </w:style>
  <w:style w:type="character" w:customStyle="1" w:styleId="citation-735">
    <w:name w:val="citation-735"/>
    <w:basedOn w:val="Paragrafoarenletra-tipolehenetsia"/>
    <w:rsid w:val="00C742C7"/>
  </w:style>
  <w:style w:type="character" w:customStyle="1" w:styleId="citation-734">
    <w:name w:val="citation-734"/>
    <w:basedOn w:val="Paragrafoarenletra-tipolehenetsia"/>
    <w:rsid w:val="00C742C7"/>
  </w:style>
  <w:style w:type="character" w:customStyle="1" w:styleId="citation-733">
    <w:name w:val="citation-733"/>
    <w:basedOn w:val="Paragrafoarenletra-tipolehenetsia"/>
    <w:rsid w:val="00C742C7"/>
  </w:style>
  <w:style w:type="character" w:customStyle="1" w:styleId="citation-732">
    <w:name w:val="citation-732"/>
    <w:basedOn w:val="Paragrafoarenletra-tipolehenetsia"/>
    <w:rsid w:val="00C742C7"/>
  </w:style>
  <w:style w:type="character" w:customStyle="1" w:styleId="citation-731">
    <w:name w:val="citation-731"/>
    <w:basedOn w:val="Paragrafoarenletra-tipolehenetsia"/>
    <w:rsid w:val="00C742C7"/>
  </w:style>
  <w:style w:type="character" w:customStyle="1" w:styleId="citation-730">
    <w:name w:val="citation-730"/>
    <w:basedOn w:val="Paragrafoarenletra-tipolehenetsia"/>
    <w:rsid w:val="00C742C7"/>
  </w:style>
  <w:style w:type="character" w:customStyle="1" w:styleId="citation-729">
    <w:name w:val="citation-729"/>
    <w:basedOn w:val="Paragrafoarenletra-tipolehenetsia"/>
    <w:rsid w:val="00C742C7"/>
  </w:style>
  <w:style w:type="character" w:customStyle="1" w:styleId="citation-728">
    <w:name w:val="citation-728"/>
    <w:basedOn w:val="Paragrafoarenletra-tipolehenetsia"/>
    <w:rsid w:val="00C742C7"/>
  </w:style>
  <w:style w:type="character" w:customStyle="1" w:styleId="citation-727">
    <w:name w:val="citation-727"/>
    <w:basedOn w:val="Paragrafoarenletra-tipolehenetsia"/>
    <w:rsid w:val="00C742C7"/>
  </w:style>
  <w:style w:type="character" w:customStyle="1" w:styleId="citation-726">
    <w:name w:val="citation-726"/>
    <w:basedOn w:val="Paragrafoarenletra-tipolehenetsia"/>
    <w:rsid w:val="00C742C7"/>
  </w:style>
  <w:style w:type="character" w:customStyle="1" w:styleId="citation-725">
    <w:name w:val="citation-725"/>
    <w:basedOn w:val="Paragrafoarenletra-tipolehenetsia"/>
    <w:rsid w:val="00C742C7"/>
  </w:style>
  <w:style w:type="character" w:customStyle="1" w:styleId="citation-724">
    <w:name w:val="citation-724"/>
    <w:basedOn w:val="Paragrafoarenletra-tipolehenetsia"/>
    <w:rsid w:val="00C742C7"/>
  </w:style>
  <w:style w:type="character" w:customStyle="1" w:styleId="citation-723">
    <w:name w:val="citation-723"/>
    <w:basedOn w:val="Paragrafoarenletra-tipolehenetsia"/>
    <w:rsid w:val="00C742C7"/>
  </w:style>
  <w:style w:type="character" w:customStyle="1" w:styleId="citation-722">
    <w:name w:val="citation-722"/>
    <w:basedOn w:val="Paragrafoarenletra-tipolehenetsia"/>
    <w:rsid w:val="00C742C7"/>
  </w:style>
  <w:style w:type="character" w:customStyle="1" w:styleId="citation-721">
    <w:name w:val="citation-721"/>
    <w:basedOn w:val="Paragrafoarenletra-tipolehenetsia"/>
    <w:rsid w:val="00C742C7"/>
  </w:style>
  <w:style w:type="character" w:customStyle="1" w:styleId="citation-720">
    <w:name w:val="citation-720"/>
    <w:basedOn w:val="Paragrafoarenletra-tipolehenetsia"/>
    <w:rsid w:val="00C742C7"/>
  </w:style>
  <w:style w:type="character" w:customStyle="1" w:styleId="citation-719">
    <w:name w:val="citation-719"/>
    <w:basedOn w:val="Paragrafoarenletra-tipolehenetsia"/>
    <w:rsid w:val="00C742C7"/>
  </w:style>
  <w:style w:type="character" w:customStyle="1" w:styleId="citation-718">
    <w:name w:val="citation-718"/>
    <w:basedOn w:val="Paragrafoarenletra-tipolehenetsia"/>
    <w:rsid w:val="00C742C7"/>
  </w:style>
  <w:style w:type="character" w:customStyle="1" w:styleId="citation-717">
    <w:name w:val="citation-717"/>
    <w:basedOn w:val="Paragrafoarenletra-tipolehenetsia"/>
    <w:rsid w:val="00C742C7"/>
  </w:style>
  <w:style w:type="character" w:customStyle="1" w:styleId="citation-716">
    <w:name w:val="citation-716"/>
    <w:basedOn w:val="Paragrafoarenletra-tipolehenetsia"/>
    <w:rsid w:val="00C742C7"/>
  </w:style>
  <w:style w:type="character" w:customStyle="1" w:styleId="citation-715">
    <w:name w:val="citation-715"/>
    <w:basedOn w:val="Paragrafoarenletra-tipolehenetsia"/>
    <w:rsid w:val="00C742C7"/>
  </w:style>
  <w:style w:type="character" w:customStyle="1" w:styleId="citation-714">
    <w:name w:val="citation-714"/>
    <w:basedOn w:val="Paragrafoarenletra-tipolehenetsia"/>
    <w:rsid w:val="00C742C7"/>
  </w:style>
  <w:style w:type="character" w:customStyle="1" w:styleId="citation-713">
    <w:name w:val="citation-713"/>
    <w:basedOn w:val="Paragrafoarenletra-tipolehenetsia"/>
    <w:rsid w:val="00C742C7"/>
  </w:style>
  <w:style w:type="character" w:customStyle="1" w:styleId="citation-712">
    <w:name w:val="citation-712"/>
    <w:basedOn w:val="Paragrafoarenletra-tipolehenetsia"/>
    <w:rsid w:val="00C742C7"/>
  </w:style>
  <w:style w:type="character" w:customStyle="1" w:styleId="citation-711">
    <w:name w:val="citation-711"/>
    <w:basedOn w:val="Paragrafoarenletra-tipolehenetsia"/>
    <w:rsid w:val="00C742C7"/>
  </w:style>
  <w:style w:type="character" w:customStyle="1" w:styleId="citation-710">
    <w:name w:val="citation-710"/>
    <w:basedOn w:val="Paragrafoarenletra-tipolehenetsia"/>
    <w:rsid w:val="00C742C7"/>
  </w:style>
  <w:style w:type="character" w:customStyle="1" w:styleId="citation-709">
    <w:name w:val="citation-709"/>
    <w:basedOn w:val="Paragrafoarenletra-tipolehenetsia"/>
    <w:rsid w:val="00C742C7"/>
  </w:style>
  <w:style w:type="character" w:customStyle="1" w:styleId="citation-708">
    <w:name w:val="citation-708"/>
    <w:basedOn w:val="Paragrafoarenletra-tipolehenetsia"/>
    <w:rsid w:val="00C742C7"/>
  </w:style>
  <w:style w:type="character" w:customStyle="1" w:styleId="citation-707">
    <w:name w:val="citation-707"/>
    <w:basedOn w:val="Paragrafoarenletra-tipolehenetsia"/>
    <w:rsid w:val="00C742C7"/>
  </w:style>
  <w:style w:type="character" w:customStyle="1" w:styleId="citation-706">
    <w:name w:val="citation-706"/>
    <w:basedOn w:val="Paragrafoarenletra-tipolehenetsia"/>
    <w:rsid w:val="00C742C7"/>
  </w:style>
  <w:style w:type="character" w:customStyle="1" w:styleId="citation-705">
    <w:name w:val="citation-705"/>
    <w:basedOn w:val="Paragrafoarenletra-tipolehenetsia"/>
    <w:rsid w:val="00C742C7"/>
  </w:style>
  <w:style w:type="character" w:customStyle="1" w:styleId="citation-704">
    <w:name w:val="citation-704"/>
    <w:basedOn w:val="Paragrafoarenletra-tipolehenetsia"/>
    <w:rsid w:val="00C742C7"/>
  </w:style>
  <w:style w:type="character" w:customStyle="1" w:styleId="citation-703">
    <w:name w:val="citation-703"/>
    <w:basedOn w:val="Paragrafoarenletra-tipolehenetsia"/>
    <w:rsid w:val="00C742C7"/>
  </w:style>
  <w:style w:type="character" w:customStyle="1" w:styleId="citation-702">
    <w:name w:val="citation-702"/>
    <w:basedOn w:val="Paragrafoarenletra-tipolehenetsia"/>
    <w:rsid w:val="00C742C7"/>
  </w:style>
  <w:style w:type="character" w:customStyle="1" w:styleId="citation-701">
    <w:name w:val="citation-701"/>
    <w:basedOn w:val="Paragrafoarenletra-tipolehenetsia"/>
    <w:rsid w:val="00C742C7"/>
  </w:style>
  <w:style w:type="character" w:customStyle="1" w:styleId="citation-700">
    <w:name w:val="citation-700"/>
    <w:basedOn w:val="Paragrafoarenletra-tipolehenetsia"/>
    <w:rsid w:val="00C742C7"/>
  </w:style>
  <w:style w:type="character" w:customStyle="1" w:styleId="citation-699">
    <w:name w:val="citation-699"/>
    <w:basedOn w:val="Paragrafoarenletra-tipolehenetsia"/>
    <w:rsid w:val="00C742C7"/>
  </w:style>
  <w:style w:type="character" w:customStyle="1" w:styleId="citation-698">
    <w:name w:val="citation-698"/>
    <w:basedOn w:val="Paragrafoarenletra-tipolehenetsia"/>
    <w:rsid w:val="00C742C7"/>
  </w:style>
  <w:style w:type="character" w:customStyle="1" w:styleId="citation-697">
    <w:name w:val="citation-697"/>
    <w:basedOn w:val="Paragrafoarenletra-tipolehenetsia"/>
    <w:rsid w:val="00C742C7"/>
  </w:style>
  <w:style w:type="character" w:customStyle="1" w:styleId="citation-696">
    <w:name w:val="citation-696"/>
    <w:basedOn w:val="Paragrafoarenletra-tipolehenetsia"/>
    <w:rsid w:val="00C742C7"/>
  </w:style>
  <w:style w:type="character" w:customStyle="1" w:styleId="citation-695">
    <w:name w:val="citation-695"/>
    <w:basedOn w:val="Paragrafoarenletra-tipolehenetsia"/>
    <w:rsid w:val="00C742C7"/>
  </w:style>
  <w:style w:type="character" w:customStyle="1" w:styleId="citation-694">
    <w:name w:val="citation-694"/>
    <w:basedOn w:val="Paragrafoarenletra-tipolehenetsia"/>
    <w:rsid w:val="00C742C7"/>
  </w:style>
  <w:style w:type="character" w:customStyle="1" w:styleId="citation-693">
    <w:name w:val="citation-693"/>
    <w:basedOn w:val="Paragrafoarenletra-tipolehenetsia"/>
    <w:rsid w:val="00C742C7"/>
  </w:style>
  <w:style w:type="character" w:customStyle="1" w:styleId="citation-692">
    <w:name w:val="citation-692"/>
    <w:basedOn w:val="Paragrafoarenletra-tipolehenetsia"/>
    <w:rsid w:val="00C742C7"/>
  </w:style>
  <w:style w:type="character" w:customStyle="1" w:styleId="citation-691">
    <w:name w:val="citation-691"/>
    <w:basedOn w:val="Paragrafoarenletra-tipolehenetsia"/>
    <w:rsid w:val="00C742C7"/>
  </w:style>
  <w:style w:type="character" w:customStyle="1" w:styleId="TarterikezKar">
    <w:name w:val="Tarterik ez Kar"/>
    <w:basedOn w:val="Paragrafoarenletra-tipolehenetsia"/>
    <w:link w:val="Tarterikez"/>
    <w:uiPriority w:val="1"/>
    <w:rsid w:val="005E4B8F"/>
  </w:style>
  <w:style w:type="paragraph" w:styleId="EA2">
    <w:name w:val="toc 2"/>
    <w:basedOn w:val="Normala"/>
    <w:next w:val="Normala"/>
    <w:autoRedefine/>
    <w:uiPriority w:val="39"/>
    <w:unhideWhenUsed/>
    <w:rsid w:val="00721D1A"/>
    <w:pPr>
      <w:spacing w:after="100" w:line="259" w:lineRule="auto"/>
      <w:ind w:left="220"/>
    </w:pPr>
    <w:rPr>
      <w:rFonts w:cs="Times New Roman"/>
      <w:lang w:val="eu-ES" w:eastAsia="eu-ES"/>
    </w:rPr>
  </w:style>
  <w:style w:type="paragraph" w:styleId="EA1">
    <w:name w:val="toc 1"/>
    <w:basedOn w:val="Normala"/>
    <w:next w:val="Normala"/>
    <w:autoRedefine/>
    <w:uiPriority w:val="39"/>
    <w:unhideWhenUsed/>
    <w:rsid w:val="00721D1A"/>
    <w:pPr>
      <w:spacing w:after="100" w:line="259" w:lineRule="auto"/>
    </w:pPr>
    <w:rPr>
      <w:rFonts w:cs="Times New Roman"/>
      <w:lang w:val="eu-ES" w:eastAsia="eu-ES"/>
    </w:rPr>
  </w:style>
  <w:style w:type="paragraph" w:styleId="EA3">
    <w:name w:val="toc 3"/>
    <w:basedOn w:val="Normala"/>
    <w:next w:val="Normala"/>
    <w:autoRedefine/>
    <w:uiPriority w:val="39"/>
    <w:unhideWhenUsed/>
    <w:rsid w:val="00721D1A"/>
    <w:pPr>
      <w:spacing w:after="100" w:line="259" w:lineRule="auto"/>
      <w:ind w:left="440"/>
    </w:pPr>
    <w:rPr>
      <w:rFonts w:cs="Times New Roman"/>
      <w:lang w:val="eu-ES" w:eastAsia="eu-ES"/>
    </w:rPr>
  </w:style>
  <w:style w:type="table" w:styleId="5sareta-taulailuna-1enfasia">
    <w:name w:val="Grid Table 5 Dark Accent 1"/>
    <w:basedOn w:val="Taulanormala"/>
    <w:uiPriority w:val="50"/>
    <w:rsid w:val="00B0167A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character" w:customStyle="1" w:styleId="katex-mathml">
    <w:name w:val="katex-mathml"/>
    <w:basedOn w:val="Paragrafoarenletra-tipolehenetsia"/>
    <w:rsid w:val="00B34C75"/>
  </w:style>
  <w:style w:type="character" w:customStyle="1" w:styleId="mord">
    <w:name w:val="mord"/>
    <w:basedOn w:val="Paragrafoarenletra-tipolehenetsia"/>
    <w:rsid w:val="00B34C75"/>
  </w:style>
  <w:style w:type="character" w:customStyle="1" w:styleId="vlist-s">
    <w:name w:val="vlist-s"/>
    <w:basedOn w:val="Paragrafoarenletra-tipolehenetsia"/>
    <w:rsid w:val="00B34C75"/>
  </w:style>
  <w:style w:type="character" w:customStyle="1" w:styleId="mrel">
    <w:name w:val="mrel"/>
    <w:basedOn w:val="Paragrafoarenletra-tipolehenetsia"/>
    <w:rsid w:val="00B34C75"/>
  </w:style>
  <w:style w:type="character" w:customStyle="1" w:styleId="mbin">
    <w:name w:val="mbin"/>
    <w:basedOn w:val="Paragrafoarenletra-tipolehenetsia"/>
    <w:rsid w:val="00B34C7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109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96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1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7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5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0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83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control" Target="activeX/activeX1.xml"/><Relationship Id="rId18" Type="http://schemas.openxmlformats.org/officeDocument/2006/relationships/control" Target="activeX/activeX4.xml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control" Target="activeX/activeX7.xml"/><Relationship Id="rId7" Type="http://schemas.openxmlformats.org/officeDocument/2006/relationships/styles" Target="styles.xml"/><Relationship Id="rId12" Type="http://schemas.openxmlformats.org/officeDocument/2006/relationships/image" Target="media/image1.wmf"/><Relationship Id="rId17" Type="http://schemas.openxmlformats.org/officeDocument/2006/relationships/control" Target="activeX/activeX3.xml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control" Target="activeX/activeX6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control" Target="activeX/activeX10.xml"/><Relationship Id="rId5" Type="http://schemas.openxmlformats.org/officeDocument/2006/relationships/customXml" Target="../customXml/item5.xml"/><Relationship Id="rId15" Type="http://schemas.openxmlformats.org/officeDocument/2006/relationships/image" Target="media/image2.png"/><Relationship Id="rId23" Type="http://schemas.openxmlformats.org/officeDocument/2006/relationships/control" Target="activeX/activeX9.xml"/><Relationship Id="rId28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control" Target="activeX/activeX5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control" Target="activeX/activeX2.xml"/><Relationship Id="rId22" Type="http://schemas.openxmlformats.org/officeDocument/2006/relationships/control" Target="activeX/activeX8.xml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jp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activeX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Urratsez-urratseko motorren funtzionamendua, driverren erregulazioa eta DC-DC erregulatzaileen parametrizazioa nola egin behar den aztertzeaz gain, estainatze-teknika praktikoekin osatu</Abstract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026C5034DEF31469D687DC74110F0C4" ma:contentTypeVersion="18" ma:contentTypeDescription="Create a new document." ma:contentTypeScope="" ma:versionID="9749a2b4cca231bc632c3989b365264d">
  <xsd:schema xmlns:xsd="http://www.w3.org/2001/XMLSchema" xmlns:xs="http://www.w3.org/2001/XMLSchema" xmlns:p="http://schemas.microsoft.com/office/2006/metadata/properties" xmlns:ns2="fab0e02d-7b70-4413-b572-d44f1292ffc6" xmlns:ns3="328b14d6-6e2c-4870-bd3d-20a4f0e49c9e" targetNamespace="http://schemas.microsoft.com/office/2006/metadata/properties" ma:root="true" ma:fieldsID="ce32c62b3fb0868ee579d14af5c7af3f" ns2:_="" ns3:_="">
    <xsd:import namespace="fab0e02d-7b70-4413-b572-d44f1292ffc6"/>
    <xsd:import namespace="328b14d6-6e2c-4870-bd3d-20a4f0e49c9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b0e02d-7b70-4413-b572-d44f1292ffc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18748ed3-a044-4069-afca-14a5a74919a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8b14d6-6e2c-4870-bd3d-20a4f0e49c9e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484c96b-0302-40db-b824-a3a76ee72efe}" ma:internalName="TaxCatchAll" ma:showField="CatchAllData" ma:web="328b14d6-6e2c-4870-bd3d-20a4f0e49c9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ab0e02d-7b70-4413-b572-d44f1292ffc6">
      <Terms xmlns="http://schemas.microsoft.com/office/infopath/2007/PartnerControls"/>
    </lcf76f155ced4ddcb4097134ff3c332f>
    <TaxCatchAll xmlns="328b14d6-6e2c-4870-bd3d-20a4f0e49c9e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1F5BBACA-C442-4ED8-85FB-680A99FEABF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C47E2AA-B89C-4D03-B378-5BC5B662156E}"/>
</file>

<file path=customXml/itemProps4.xml><?xml version="1.0" encoding="utf-8"?>
<ds:datastoreItem xmlns:ds="http://schemas.openxmlformats.org/officeDocument/2006/customXml" ds:itemID="{66E66221-0E29-4D90-90E4-E90D51F99993}">
  <ds:schemaRefs>
    <ds:schemaRef ds:uri="fab0e02d-7b70-4413-b572-d44f1292ffc6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328b14d6-6e2c-4870-bd3d-20a4f0e49c9e"/>
    <ds:schemaRef ds:uri="http://purl.org/dc/terms/"/>
    <ds:schemaRef ds:uri="http://schemas.openxmlformats.org/package/2006/metadata/core-properties"/>
    <ds:schemaRef ds:uri="http://www.w3.org/XML/1998/namespace"/>
    <ds:schemaRef ds:uri="http://purl.org/dc/dcmitype/"/>
  </ds:schemaRefs>
</ds:datastoreItem>
</file>

<file path=customXml/itemProps5.xml><?xml version="1.0" encoding="utf-8"?>
<ds:datastoreItem xmlns:ds="http://schemas.openxmlformats.org/officeDocument/2006/customXml" ds:itemID="{CBDC39D2-545D-46FF-93EE-5BAD98303D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</Pages>
  <Words>227</Words>
  <Characters>1296</Characters>
  <Application>Microsoft Office Word</Application>
  <DocSecurity>0</DocSecurity>
  <Lines>10</Lines>
  <Paragraphs>3</Paragraphs>
  <ScaleCrop>false</ScaleCrop>
  <HeadingPairs>
    <vt:vector size="4" baseType="variant">
      <vt:variant>
        <vt:lpstr>Titulua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LCAMP robotaren muntaketa elektronikoa: Osagaien soldadura, motorren driver-en erregulazioa eta DC-DC bihurgailuak</vt:lpstr>
      <vt:lpstr/>
    </vt:vector>
  </TitlesOfParts>
  <Manager/>
  <Company/>
  <LinksUpToDate>false</LinksUpToDate>
  <CharactersWithSpaces>1520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LCAMP robotaren muntaketa elektronikoa: Osagaien soldadura, motorren driver-en erregulazioa eta DC-DC bihurgailuak</dc:title>
  <dc:subject>Osagaien soldadura, motorren driver-en erregulazioa eta DC-DC bihurgailuak</dc:subject>
  <dc:creator>Ane Albisua – Miguel Altuna LHII</dc:creator>
  <cp:keywords/>
  <dc:description>generated by python-docx</dc:description>
  <cp:lastModifiedBy>Ane Albisua</cp:lastModifiedBy>
  <cp:revision>4</cp:revision>
  <dcterms:created xsi:type="dcterms:W3CDTF">2025-07-03T07:45:00Z</dcterms:created>
  <dcterms:modified xsi:type="dcterms:W3CDTF">2025-07-03T08:07:00Z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0x010100B026C5034DEF31469D687DC74110F0C4</vt:lpwstr>
  </property>
  <property fmtid="{D5CDD505-2E9C-101B-9397-08002B2CF9AE}" pid="3" name="MediaServiceImageTags">
    <vt:lpwstr/>
  </property>
</Properties>
</file>